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48" w:rsidRPr="0016042E" w:rsidRDefault="00160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16042E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16042E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F13448" w:rsidRPr="0016042E" w:rsidRDefault="0016042E">
      <w:pPr>
        <w:jc w:val="center"/>
        <w:rPr>
          <w:rFonts w:eastAsia="Calibri"/>
          <w:b/>
          <w:sz w:val="28"/>
          <w:szCs w:val="28"/>
        </w:rPr>
      </w:pPr>
      <w:r w:rsidRPr="0016042E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F13448" w:rsidRPr="0016042E" w:rsidRDefault="0016042E">
      <w:pPr>
        <w:jc w:val="center"/>
        <w:rPr>
          <w:rFonts w:eastAsia="Calibri"/>
          <w:b/>
          <w:sz w:val="28"/>
          <w:szCs w:val="28"/>
        </w:rPr>
      </w:pPr>
      <w:r w:rsidRPr="0016042E">
        <w:rPr>
          <w:rFonts w:eastAsia="Calibri"/>
          <w:b/>
          <w:sz w:val="28"/>
          <w:szCs w:val="28"/>
        </w:rPr>
        <w:t>ПРОФЕССИОНАЛЬНЫХ КВАЛИФИКАЦИЙ»</w:t>
      </w:r>
    </w:p>
    <w:p w:rsidR="00F13448" w:rsidRPr="0016042E" w:rsidRDefault="0016042E">
      <w:pPr>
        <w:jc w:val="center"/>
        <w:rPr>
          <w:rFonts w:eastAsia="Calibri"/>
          <w:sz w:val="28"/>
          <w:szCs w:val="28"/>
        </w:rPr>
      </w:pPr>
      <w:r w:rsidRPr="0016042E">
        <w:rPr>
          <w:rFonts w:eastAsia="Calibri"/>
          <w:sz w:val="28"/>
          <w:szCs w:val="28"/>
        </w:rPr>
        <w:t>(ГПОАУ АМФЦПК)</w:t>
      </w:r>
    </w:p>
    <w:p w:rsidR="00F13448" w:rsidRPr="0016042E" w:rsidRDefault="00F13448">
      <w:pPr>
        <w:jc w:val="center"/>
        <w:rPr>
          <w:rFonts w:ascii="Arial" w:hAnsi="Arial" w:cs="Arial"/>
          <w:b/>
          <w:sz w:val="28"/>
          <w:szCs w:val="28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rFonts w:ascii="Arial" w:hAnsi="Arial" w:cs="Arial"/>
          <w:b/>
          <w:sz w:val="32"/>
          <w:szCs w:val="32"/>
        </w:rPr>
      </w:pPr>
    </w:p>
    <w:p w:rsidR="00F13448" w:rsidRDefault="00F13448">
      <w:pPr>
        <w:jc w:val="center"/>
        <w:rPr>
          <w:b/>
          <w:sz w:val="32"/>
          <w:szCs w:val="32"/>
        </w:rPr>
      </w:pPr>
    </w:p>
    <w:p w:rsidR="00F13448" w:rsidRPr="0016042E" w:rsidRDefault="0016042E" w:rsidP="0016042E">
      <w:pPr>
        <w:jc w:val="center"/>
        <w:rPr>
          <w:b/>
          <w:sz w:val="28"/>
          <w:szCs w:val="28"/>
        </w:rPr>
      </w:pPr>
      <w:r w:rsidRPr="0016042E">
        <w:rPr>
          <w:b/>
          <w:sz w:val="28"/>
          <w:szCs w:val="28"/>
        </w:rPr>
        <w:t>ПРОГРАММА</w:t>
      </w:r>
    </w:p>
    <w:p w:rsidR="00F13448" w:rsidRPr="0016042E" w:rsidRDefault="0016042E" w:rsidP="0016042E">
      <w:pPr>
        <w:pStyle w:val="a3"/>
        <w:ind w:right="176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</w:t>
      </w:r>
      <w:r w:rsidRPr="0016042E">
        <w:rPr>
          <w:b/>
          <w:bCs/>
          <w:sz w:val="28"/>
          <w:szCs w:val="28"/>
        </w:rPr>
        <w:t xml:space="preserve">ПРОИЗВОДСТВЕННОЙ   ПРАКТИКИ </w:t>
      </w:r>
      <w:r>
        <w:rPr>
          <w:b/>
          <w:bCs/>
          <w:sz w:val="28"/>
          <w:szCs w:val="28"/>
        </w:rPr>
        <w:t xml:space="preserve">                              </w:t>
      </w:r>
      <w:bookmarkStart w:id="0" w:name="_GoBack"/>
      <w:bookmarkEnd w:id="0"/>
      <w:r w:rsidRPr="0016042E">
        <w:rPr>
          <w:b/>
          <w:bCs/>
          <w:sz w:val="28"/>
          <w:szCs w:val="28"/>
        </w:rPr>
        <w:t>ПРОФЕССИОНАЛЬНОГО МОДУЛЯ</w:t>
      </w:r>
    </w:p>
    <w:p w:rsidR="00F13448" w:rsidRDefault="0016042E">
      <w:pPr>
        <w:spacing w:before="199"/>
        <w:ind w:left="855" w:right="426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ПМ.01</w:t>
      </w:r>
      <w:r>
        <w:rPr>
          <w:b/>
          <w:spacing w:val="-9"/>
          <w:sz w:val="32"/>
          <w:szCs w:val="28"/>
        </w:rPr>
        <w:t xml:space="preserve"> </w:t>
      </w:r>
      <w:r>
        <w:rPr>
          <w:b/>
          <w:sz w:val="32"/>
          <w:szCs w:val="28"/>
        </w:rPr>
        <w:t>Дистанционное</w:t>
      </w:r>
      <w:r>
        <w:rPr>
          <w:b/>
          <w:spacing w:val="-10"/>
          <w:sz w:val="32"/>
          <w:szCs w:val="28"/>
        </w:rPr>
        <w:t xml:space="preserve"> </w:t>
      </w:r>
      <w:r>
        <w:rPr>
          <w:b/>
          <w:sz w:val="32"/>
          <w:szCs w:val="28"/>
        </w:rPr>
        <w:t>пилотирование беспилотных воздушных судов самолетного типа</w:t>
      </w:r>
    </w:p>
    <w:p w:rsidR="00F13448" w:rsidRDefault="00F13448">
      <w:pPr>
        <w:pStyle w:val="a3"/>
        <w:rPr>
          <w:b/>
          <w:sz w:val="28"/>
        </w:rPr>
      </w:pPr>
    </w:p>
    <w:p w:rsidR="00F13448" w:rsidRDefault="0016042E">
      <w:pPr>
        <w:spacing w:line="520" w:lineRule="atLeast"/>
        <w:ind w:left="792" w:firstLine="215"/>
        <w:rPr>
          <w:b/>
          <w:caps/>
          <w:sz w:val="32"/>
          <w:szCs w:val="32"/>
        </w:rPr>
      </w:pPr>
      <w:r>
        <w:rPr>
          <w:b/>
          <w:sz w:val="32"/>
          <w:szCs w:val="28"/>
        </w:rPr>
        <w:t xml:space="preserve"> </w:t>
      </w: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F13448" w:rsidRDefault="00F1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13448" w:rsidRDefault="00160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F13448" w:rsidRDefault="00160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F13448" w:rsidRDefault="0016042E">
      <w:pPr>
        <w:pStyle w:val="a3"/>
        <w:spacing w:before="69"/>
        <w:ind w:left="1135"/>
        <w:jc w:val="center"/>
      </w:pPr>
      <w:r>
        <w:lastRenderedPageBreak/>
        <w:t>Рабочая</w:t>
      </w:r>
      <w:r>
        <w:rPr>
          <w:spacing w:val="7"/>
        </w:rPr>
        <w:t xml:space="preserve"> </w:t>
      </w:r>
      <w:r>
        <w:t>программа</w:t>
      </w:r>
      <w:r>
        <w:rPr>
          <w:spacing w:val="10"/>
        </w:rPr>
        <w:t xml:space="preserve"> </w:t>
      </w:r>
      <w:r>
        <w:t>производственной</w:t>
      </w:r>
      <w:r>
        <w:rPr>
          <w:spacing w:val="12"/>
        </w:rPr>
        <w:t xml:space="preserve"> </w:t>
      </w:r>
      <w:r>
        <w:t>практики</w:t>
      </w:r>
      <w:r>
        <w:rPr>
          <w:spacing w:val="10"/>
        </w:rPr>
        <w:t xml:space="preserve"> </w:t>
      </w:r>
      <w:r>
        <w:t>профессионального</w:t>
      </w:r>
      <w:r>
        <w:rPr>
          <w:spacing w:val="10"/>
        </w:rPr>
        <w:t xml:space="preserve"> </w:t>
      </w:r>
      <w:r>
        <w:t>модуля</w:t>
      </w:r>
      <w:r>
        <w:rPr>
          <w:spacing w:val="10"/>
        </w:rPr>
        <w:t xml:space="preserve"> </w:t>
      </w:r>
      <w:r>
        <w:t>ПМ.</w:t>
      </w:r>
      <w:r>
        <w:rPr>
          <w:spacing w:val="9"/>
        </w:rPr>
        <w:t xml:space="preserve"> </w:t>
      </w:r>
      <w:r>
        <w:rPr>
          <w:spacing w:val="-5"/>
        </w:rPr>
        <w:t>01.</w:t>
      </w:r>
    </w:p>
    <w:p w:rsidR="00F13448" w:rsidRDefault="0016042E">
      <w:pPr>
        <w:pStyle w:val="a3"/>
        <w:spacing w:before="1"/>
        <w:ind w:left="569" w:right="132"/>
        <w:jc w:val="both"/>
      </w:pPr>
      <w:proofErr w:type="gramStart"/>
      <w:r>
        <w:t>«Дистанционное пилотирование беспилотных воздушных судов самолетного типа» разработана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федерального</w:t>
      </w:r>
      <w:r>
        <w:rPr>
          <w:spacing w:val="-15"/>
        </w:rPr>
        <w:t xml:space="preserve"> </w:t>
      </w:r>
      <w:r>
        <w:t>государственного</w:t>
      </w:r>
      <w:r>
        <w:rPr>
          <w:spacing w:val="-15"/>
        </w:rPr>
        <w:t xml:space="preserve"> </w:t>
      </w:r>
      <w:r>
        <w:t>образовательного</w:t>
      </w:r>
      <w:r>
        <w:rPr>
          <w:spacing w:val="-15"/>
        </w:rPr>
        <w:t xml:space="preserve"> </w:t>
      </w:r>
      <w:r>
        <w:t>стандарта</w:t>
      </w:r>
      <w:r>
        <w:rPr>
          <w:spacing w:val="-15"/>
        </w:rPr>
        <w:t xml:space="preserve"> </w:t>
      </w:r>
      <w:r>
        <w:t>(ФГОС) по специальности среднего профессионального образования (далее СПО) 25.02.08 Эксплуатация</w:t>
      </w:r>
      <w:r>
        <w:rPr>
          <w:spacing w:val="-13"/>
        </w:rPr>
        <w:t xml:space="preserve"> </w:t>
      </w:r>
      <w:r>
        <w:t>беспи</w:t>
      </w:r>
      <w:r>
        <w:t>лотных</w:t>
      </w:r>
      <w:r>
        <w:rPr>
          <w:spacing w:val="-13"/>
        </w:rPr>
        <w:t xml:space="preserve"> </w:t>
      </w:r>
      <w:r>
        <w:t>авиационных</w:t>
      </w:r>
      <w:r>
        <w:rPr>
          <w:spacing w:val="-11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(приказ</w:t>
      </w:r>
      <w:r>
        <w:rPr>
          <w:spacing w:val="-12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-13"/>
        </w:rPr>
        <w:t xml:space="preserve"> </w:t>
      </w:r>
      <w:proofErr w:type="spellStart"/>
      <w:r>
        <w:t>Росии</w:t>
      </w:r>
      <w:proofErr w:type="spellEnd"/>
      <w:r>
        <w:rPr>
          <w:spacing w:val="-12"/>
        </w:rPr>
        <w:t xml:space="preserve"> </w:t>
      </w:r>
      <w:r>
        <w:t>№2</w:t>
      </w:r>
      <w:r>
        <w:rPr>
          <w:spacing w:val="-10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 xml:space="preserve">09 января 2023 года) и примерной основной образовательной программы (ПОПОП) зарегистрированной в федеральном реестре примерных образовательных программ СПО </w:t>
      </w:r>
      <w:proofErr w:type="spellStart"/>
      <w:r>
        <w:t>Минобрнауки</w:t>
      </w:r>
      <w:proofErr w:type="spellEnd"/>
      <w:r>
        <w:t xml:space="preserve"> РФ.</w:t>
      </w:r>
      <w:proofErr w:type="gramEnd"/>
    </w:p>
    <w:p w:rsidR="00F13448" w:rsidRDefault="00F13448">
      <w:pPr>
        <w:pStyle w:val="a3"/>
      </w:pPr>
    </w:p>
    <w:p w:rsidR="00F13448" w:rsidRDefault="00F13448">
      <w:pPr>
        <w:pStyle w:val="a3"/>
        <w:spacing w:before="124"/>
      </w:pPr>
    </w:p>
    <w:p w:rsidR="00F13448" w:rsidRDefault="00F13448">
      <w:pPr>
        <w:pStyle w:val="a3"/>
        <w:spacing w:before="120"/>
      </w:pPr>
    </w:p>
    <w:p w:rsidR="00F13448" w:rsidRDefault="00F13448">
      <w:pPr>
        <w:pStyle w:val="a3"/>
        <w:sectPr w:rsidR="00F13448">
          <w:footerReference w:type="default" r:id="rId9"/>
          <w:pgSz w:w="11910" w:h="16840"/>
          <w:pgMar w:top="1560" w:right="708" w:bottom="1240" w:left="1133" w:header="0" w:footer="1056" w:gutter="0"/>
          <w:cols w:space="720"/>
        </w:sectPr>
      </w:pPr>
    </w:p>
    <w:p w:rsidR="00F13448" w:rsidRDefault="0016042E">
      <w:pPr>
        <w:spacing w:before="72"/>
        <w:ind w:left="85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F13448" w:rsidRDefault="00F13448">
      <w:pPr>
        <w:pStyle w:val="a3"/>
        <w:rPr>
          <w:b/>
          <w:sz w:val="28"/>
        </w:rPr>
      </w:pPr>
    </w:p>
    <w:p w:rsidR="00F13448" w:rsidRDefault="00F13448">
      <w:pPr>
        <w:pStyle w:val="a3"/>
        <w:spacing w:before="75"/>
        <w:rPr>
          <w:b/>
          <w:sz w:val="28"/>
        </w:rPr>
      </w:pPr>
    </w:p>
    <w:p w:rsidR="00F13448" w:rsidRDefault="0016042E">
      <w:pPr>
        <w:pStyle w:val="a4"/>
        <w:numPr>
          <w:ilvl w:val="0"/>
          <w:numId w:val="1"/>
        </w:numPr>
        <w:tabs>
          <w:tab w:val="left" w:pos="809"/>
        </w:tabs>
        <w:jc w:val="left"/>
        <w:rPr>
          <w:sz w:val="24"/>
        </w:rPr>
      </w:pPr>
      <w:r>
        <w:rPr>
          <w:sz w:val="24"/>
        </w:rPr>
        <w:t>ПАСПОРТ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F13448" w:rsidRDefault="0016042E">
      <w:pPr>
        <w:pStyle w:val="a4"/>
        <w:numPr>
          <w:ilvl w:val="0"/>
          <w:numId w:val="1"/>
        </w:numPr>
        <w:tabs>
          <w:tab w:val="left" w:pos="666"/>
          <w:tab w:val="left" w:pos="710"/>
        </w:tabs>
        <w:spacing w:before="242" w:line="451" w:lineRule="auto"/>
        <w:ind w:left="710" w:right="1357" w:hanging="284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1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2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ПРОИЗВОДСТВЕННОЙ </w:t>
      </w:r>
      <w:r>
        <w:rPr>
          <w:spacing w:val="-2"/>
          <w:sz w:val="24"/>
        </w:rPr>
        <w:t>ПРАКТИКИ</w:t>
      </w:r>
    </w:p>
    <w:p w:rsidR="00F13448" w:rsidRDefault="0016042E">
      <w:pPr>
        <w:pStyle w:val="a4"/>
        <w:numPr>
          <w:ilvl w:val="0"/>
          <w:numId w:val="1"/>
        </w:numPr>
        <w:tabs>
          <w:tab w:val="left" w:pos="809"/>
        </w:tabs>
        <w:spacing w:line="273" w:lineRule="exact"/>
        <w:jc w:val="left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F13448" w:rsidRDefault="0016042E">
      <w:pPr>
        <w:pStyle w:val="a4"/>
        <w:numPr>
          <w:ilvl w:val="0"/>
          <w:numId w:val="1"/>
        </w:numPr>
        <w:tabs>
          <w:tab w:val="left" w:pos="749"/>
        </w:tabs>
        <w:spacing w:before="243"/>
        <w:ind w:left="749" w:hanging="180"/>
        <w:jc w:val="left"/>
        <w:rPr>
          <w:sz w:val="24"/>
        </w:rPr>
      </w:pP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F13448" w:rsidRDefault="0016042E">
      <w:pPr>
        <w:pStyle w:val="a4"/>
        <w:numPr>
          <w:ilvl w:val="0"/>
          <w:numId w:val="1"/>
        </w:numPr>
        <w:tabs>
          <w:tab w:val="left" w:pos="808"/>
          <w:tab w:val="left" w:pos="852"/>
        </w:tabs>
        <w:spacing w:before="237"/>
        <w:ind w:left="852" w:right="2506" w:hanging="284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1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ПРОИЗВОДСТВЕННОЙ </w:t>
      </w:r>
      <w:r>
        <w:rPr>
          <w:spacing w:val="-2"/>
          <w:sz w:val="24"/>
        </w:rPr>
        <w:t>ПРАКТИКИ</w:t>
      </w:r>
    </w:p>
    <w:p w:rsidR="00F13448" w:rsidRDefault="00F13448">
      <w:pPr>
        <w:pStyle w:val="a4"/>
        <w:rPr>
          <w:sz w:val="24"/>
        </w:rPr>
        <w:sectPr w:rsidR="00F13448">
          <w:pgSz w:w="11910" w:h="16840"/>
          <w:pgMar w:top="1040" w:right="708" w:bottom="1240" w:left="1133" w:header="0" w:footer="1056" w:gutter="0"/>
          <w:cols w:space="720"/>
        </w:sectPr>
      </w:pPr>
    </w:p>
    <w:p w:rsidR="00F13448" w:rsidRDefault="0016042E">
      <w:pPr>
        <w:pStyle w:val="1"/>
        <w:numPr>
          <w:ilvl w:val="1"/>
          <w:numId w:val="1"/>
        </w:numPr>
        <w:tabs>
          <w:tab w:val="left" w:pos="1209"/>
          <w:tab w:val="left" w:pos="2789"/>
        </w:tabs>
        <w:spacing w:before="68" w:line="360" w:lineRule="auto"/>
        <w:ind w:right="400" w:hanging="1820"/>
        <w:jc w:val="left"/>
      </w:pPr>
      <w:r>
        <w:lastRenderedPageBreak/>
        <w:t>ПАСПОРТ</w:t>
      </w:r>
      <w:r>
        <w:rPr>
          <w:spacing w:val="-8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t>ПРАКТИКИ ПРОФЕССИОНАЛЬНОГО МОДУЛЯ (ПМ 01)</w:t>
      </w:r>
    </w:p>
    <w:p w:rsidR="00F13448" w:rsidRDefault="0016042E">
      <w:pPr>
        <w:pStyle w:val="2"/>
        <w:spacing w:before="1"/>
      </w:pPr>
      <w:r>
        <w:t>«Дистанционное</w:t>
      </w:r>
      <w:r>
        <w:rPr>
          <w:spacing w:val="-8"/>
        </w:rPr>
        <w:t xml:space="preserve"> </w:t>
      </w:r>
      <w:r>
        <w:t>пилотирование</w:t>
      </w:r>
      <w:r>
        <w:rPr>
          <w:spacing w:val="-3"/>
        </w:rPr>
        <w:t xml:space="preserve"> </w:t>
      </w:r>
      <w:r>
        <w:t>беспилотных</w:t>
      </w:r>
      <w:r>
        <w:rPr>
          <w:spacing w:val="-5"/>
        </w:rPr>
        <w:t xml:space="preserve"> </w:t>
      </w:r>
      <w:r>
        <w:t>воздушных</w:t>
      </w:r>
      <w:r>
        <w:rPr>
          <w:spacing w:val="-5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самолетного</w:t>
      </w:r>
      <w:r>
        <w:rPr>
          <w:spacing w:val="-4"/>
        </w:rPr>
        <w:t xml:space="preserve"> </w:t>
      </w:r>
      <w:r>
        <w:rPr>
          <w:spacing w:val="-2"/>
        </w:rPr>
        <w:t>типа»</w:t>
      </w:r>
    </w:p>
    <w:p w:rsidR="00F13448" w:rsidRDefault="00F13448">
      <w:pPr>
        <w:pStyle w:val="a3"/>
        <w:spacing w:before="81"/>
        <w:rPr>
          <w:b/>
        </w:rPr>
      </w:pPr>
    </w:p>
    <w:p w:rsidR="00F13448" w:rsidRDefault="0016042E">
      <w:pPr>
        <w:pStyle w:val="a4"/>
        <w:numPr>
          <w:ilvl w:val="2"/>
          <w:numId w:val="1"/>
        </w:numPr>
        <w:tabs>
          <w:tab w:val="left" w:pos="989"/>
        </w:tabs>
        <w:spacing w:before="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F13448" w:rsidRDefault="0016042E">
      <w:pPr>
        <w:pStyle w:val="a3"/>
        <w:spacing w:before="38" w:line="276" w:lineRule="auto"/>
        <w:ind w:left="2" w:right="137" w:firstLine="708"/>
        <w:jc w:val="both"/>
      </w:pPr>
      <w:r>
        <w:t>Производственная практика является составной частью основной профессиональной образовательной</w:t>
      </w:r>
      <w:r>
        <w:rPr>
          <w:spacing w:val="-1"/>
        </w:rPr>
        <w:t xml:space="preserve"> </w:t>
      </w:r>
      <w:r>
        <w:t>программы, в соответствии с</w:t>
      </w:r>
      <w:r>
        <w:rPr>
          <w:spacing w:val="-1"/>
        </w:rPr>
        <w:t xml:space="preserve"> </w:t>
      </w:r>
      <w:r>
        <w:t>ФГОС по специальности 25.02.08 «Эксплуатация бесп</w:t>
      </w:r>
      <w:r>
        <w:t>илотных авиационных систем», и представляет собой одну из форм организации учебного процесса, позволяющей адаптировать студентов к рынку труда и подготовить к выполнению работ по следующему виду профессиональной деятельности: «Оператор наземных средств упр</w:t>
      </w:r>
      <w:r>
        <w:t>авления беспилотным летательным аппаратом». Производственная практика способствует формированию и развитию профессиональных компетенций обучающегося (ПК):</w:t>
      </w:r>
    </w:p>
    <w:p w:rsidR="00F13448" w:rsidRDefault="0016042E">
      <w:pPr>
        <w:pStyle w:val="a3"/>
        <w:spacing w:line="259" w:lineRule="auto"/>
        <w:ind w:left="2" w:right="147" w:firstLine="708"/>
        <w:jc w:val="both"/>
      </w:pPr>
      <w:r>
        <w:t>ПК</w:t>
      </w:r>
      <w:r>
        <w:rPr>
          <w:spacing w:val="-2"/>
        </w:rPr>
        <w:t xml:space="preserve"> </w:t>
      </w:r>
      <w:r>
        <w:t>1.1.</w:t>
      </w:r>
      <w:r>
        <w:rPr>
          <w:spacing w:val="80"/>
          <w:w w:val="150"/>
        </w:rPr>
        <w:t xml:space="preserve"> </w:t>
      </w:r>
      <w:r>
        <w:t>Организовывать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предварительную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предполетную подготовку беспилотных воздушных</w:t>
      </w:r>
      <w:r>
        <w:t xml:space="preserve"> судов самолетного типа.</w:t>
      </w:r>
    </w:p>
    <w:p w:rsidR="00F13448" w:rsidRDefault="0016042E">
      <w:pPr>
        <w:pStyle w:val="a3"/>
        <w:spacing w:line="259" w:lineRule="auto"/>
        <w:ind w:left="2" w:right="144" w:firstLine="708"/>
        <w:jc w:val="both"/>
      </w:pPr>
      <w:r>
        <w:t>ПК</w:t>
      </w:r>
      <w:r>
        <w:rPr>
          <w:spacing w:val="-2"/>
        </w:rPr>
        <w:t xml:space="preserve"> </w:t>
      </w:r>
      <w:r>
        <w:t>1.2.</w:t>
      </w:r>
      <w:r>
        <w:rPr>
          <w:spacing w:val="80"/>
        </w:rPr>
        <w:t xml:space="preserve">  </w:t>
      </w:r>
      <w:r>
        <w:t>Организовывать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эксплуатацию</w:t>
      </w:r>
      <w:r>
        <w:rPr>
          <w:spacing w:val="40"/>
        </w:rPr>
        <w:t xml:space="preserve"> </w:t>
      </w:r>
      <w:r>
        <w:t>беспилотных</w:t>
      </w:r>
      <w:r>
        <w:rPr>
          <w:spacing w:val="40"/>
        </w:rPr>
        <w:t xml:space="preserve"> </w:t>
      </w:r>
      <w:r>
        <w:t>воздушных судов самолетного типа, в том числе в особых условиях и особых случаях в полете.</w:t>
      </w:r>
    </w:p>
    <w:p w:rsidR="00F13448" w:rsidRDefault="0016042E">
      <w:pPr>
        <w:pStyle w:val="a3"/>
        <w:spacing w:line="259" w:lineRule="auto"/>
        <w:ind w:left="2" w:right="138" w:firstLine="708"/>
        <w:jc w:val="both"/>
      </w:pPr>
      <w:r>
        <w:t>ПК</w:t>
      </w:r>
      <w:r>
        <w:rPr>
          <w:spacing w:val="-2"/>
        </w:rPr>
        <w:t xml:space="preserve"> </w:t>
      </w:r>
      <w:r>
        <w:t>1.3.</w:t>
      </w:r>
      <w:r>
        <w:rPr>
          <w:spacing w:val="80"/>
        </w:rPr>
        <w:t xml:space="preserve"> </w:t>
      </w:r>
      <w:r>
        <w:t xml:space="preserve">Осуществлять взаимодействие со службами организации и управления </w:t>
      </w:r>
      <w:r>
        <w:t>воздушным движением при организации и выполнении полетов и авиационных работ беспилотными воздушными судами самолетного типа.</w:t>
      </w:r>
    </w:p>
    <w:p w:rsidR="00F13448" w:rsidRDefault="0016042E">
      <w:pPr>
        <w:pStyle w:val="a3"/>
        <w:spacing w:line="259" w:lineRule="auto"/>
        <w:ind w:left="2" w:right="141" w:firstLine="708"/>
        <w:jc w:val="both"/>
      </w:pPr>
      <w:r>
        <w:t>ПК</w:t>
      </w:r>
      <w:r>
        <w:rPr>
          <w:spacing w:val="-1"/>
        </w:rPr>
        <w:t xml:space="preserve"> </w:t>
      </w:r>
      <w:r>
        <w:t>1.4.</w:t>
      </w:r>
      <w:r>
        <w:rPr>
          <w:spacing w:val="80"/>
        </w:rPr>
        <w:t xml:space="preserve"> </w:t>
      </w:r>
      <w:r>
        <w:t xml:space="preserve">Своевременно выявлять и устранять незначительные технические неисправности исполнительных механизмов и устройств </w:t>
      </w:r>
      <w:r>
        <w:t>беспилотных воздушных судов самолетного типа.</w:t>
      </w:r>
    </w:p>
    <w:p w:rsidR="00F13448" w:rsidRDefault="0016042E">
      <w:pPr>
        <w:pStyle w:val="a3"/>
        <w:spacing w:line="259" w:lineRule="auto"/>
        <w:ind w:left="2" w:right="144" w:firstLine="708"/>
        <w:jc w:val="both"/>
      </w:pPr>
      <w:r>
        <w:t>ПК</w:t>
      </w:r>
      <w:r>
        <w:rPr>
          <w:spacing w:val="-3"/>
        </w:rPr>
        <w:t xml:space="preserve"> </w:t>
      </w:r>
      <w:r>
        <w:t>1.5.</w:t>
      </w:r>
      <w:r>
        <w:rPr>
          <w:spacing w:val="80"/>
        </w:rPr>
        <w:t xml:space="preserve">  </w:t>
      </w:r>
      <w:r>
        <w:t>Вести</w:t>
      </w:r>
      <w:r>
        <w:rPr>
          <w:spacing w:val="-4"/>
        </w:rPr>
        <w:t xml:space="preserve"> </w:t>
      </w:r>
      <w:r>
        <w:t>учет</w:t>
      </w:r>
      <w:r>
        <w:rPr>
          <w:spacing w:val="-9"/>
        </w:rPr>
        <w:t xml:space="preserve"> </w:t>
      </w:r>
      <w:r>
        <w:t>срока</w:t>
      </w:r>
      <w:r>
        <w:rPr>
          <w:spacing w:val="-11"/>
        </w:rPr>
        <w:t xml:space="preserve"> </w:t>
      </w:r>
      <w:r>
        <w:t>службы,</w:t>
      </w:r>
      <w:r>
        <w:rPr>
          <w:spacing w:val="-10"/>
        </w:rPr>
        <w:t xml:space="preserve"> </w:t>
      </w:r>
      <w:r>
        <w:t>наработки</w:t>
      </w:r>
      <w:r>
        <w:rPr>
          <w:spacing w:val="-9"/>
        </w:rPr>
        <w:t xml:space="preserve"> </w:t>
      </w:r>
      <w:r>
        <w:t>объектов</w:t>
      </w:r>
      <w:r>
        <w:rPr>
          <w:spacing w:val="-12"/>
        </w:rPr>
        <w:t xml:space="preserve"> </w:t>
      </w:r>
      <w:r>
        <w:t>эксплуатации,</w:t>
      </w:r>
      <w:r>
        <w:rPr>
          <w:spacing w:val="-10"/>
        </w:rPr>
        <w:t xml:space="preserve"> </w:t>
      </w:r>
      <w:r>
        <w:t>причин</w:t>
      </w:r>
      <w:r>
        <w:rPr>
          <w:spacing w:val="-9"/>
        </w:rPr>
        <w:t xml:space="preserve"> </w:t>
      </w:r>
      <w:r>
        <w:t>отказов, неисправностей и повреждений беспилотных воздушных судов самолетного типа.</w:t>
      </w:r>
    </w:p>
    <w:p w:rsidR="00F13448" w:rsidRDefault="0016042E">
      <w:pPr>
        <w:pStyle w:val="a3"/>
        <w:spacing w:line="259" w:lineRule="auto"/>
        <w:ind w:left="2" w:right="137" w:firstLine="708"/>
        <w:jc w:val="both"/>
      </w:pPr>
      <w:r>
        <w:t>ПК</w:t>
      </w:r>
      <w:r>
        <w:rPr>
          <w:spacing w:val="-5"/>
        </w:rPr>
        <w:t xml:space="preserve"> </w:t>
      </w:r>
      <w:r>
        <w:t>1.6.</w:t>
      </w:r>
      <w:r>
        <w:rPr>
          <w:spacing w:val="80"/>
        </w:rPr>
        <w:t xml:space="preserve">   </w:t>
      </w:r>
      <w:r>
        <w:t>Выполнять</w:t>
      </w:r>
      <w:r>
        <w:rPr>
          <w:spacing w:val="-15"/>
        </w:rPr>
        <w:t xml:space="preserve"> </w:t>
      </w:r>
      <w:r>
        <w:t>требования</w:t>
      </w:r>
      <w:r>
        <w:rPr>
          <w:spacing w:val="-15"/>
        </w:rPr>
        <w:t xml:space="preserve"> </w:t>
      </w:r>
      <w:r>
        <w:t>воздушного</w:t>
      </w:r>
      <w:r>
        <w:rPr>
          <w:spacing w:val="-14"/>
        </w:rPr>
        <w:t xml:space="preserve"> </w:t>
      </w:r>
      <w:r>
        <w:t>законодате</w:t>
      </w:r>
      <w:r>
        <w:t>льства</w:t>
      </w:r>
      <w:r>
        <w:rPr>
          <w:spacing w:val="-12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Федерации, а также руководств (инструкций) по эксплуатации беспилотных воздушных судов самолетного типа и руководящих отраслевых документов.</w:t>
      </w:r>
    </w:p>
    <w:p w:rsidR="00F13448" w:rsidRDefault="0016042E">
      <w:pPr>
        <w:pStyle w:val="a3"/>
        <w:spacing w:line="259" w:lineRule="auto"/>
        <w:ind w:left="2" w:right="145" w:firstLine="708"/>
        <w:jc w:val="both"/>
      </w:pPr>
      <w:r>
        <w:t>ПК</w:t>
      </w:r>
      <w:r>
        <w:rPr>
          <w:spacing w:val="-2"/>
        </w:rPr>
        <w:t xml:space="preserve"> </w:t>
      </w:r>
      <w:r>
        <w:t>1.7.</w:t>
      </w:r>
      <w:r>
        <w:rPr>
          <w:spacing w:val="80"/>
          <w:w w:val="150"/>
        </w:rPr>
        <w:t xml:space="preserve"> </w:t>
      </w:r>
      <w:r>
        <w:t>Организовывать и осуществлять транспортировку и хранение беспилотных воздушных судов само</w:t>
      </w:r>
      <w:r>
        <w:t>летного типа.</w:t>
      </w:r>
    </w:p>
    <w:p w:rsidR="00F13448" w:rsidRDefault="00F13448">
      <w:pPr>
        <w:pStyle w:val="a3"/>
        <w:spacing w:before="23"/>
      </w:pPr>
    </w:p>
    <w:p w:rsidR="00F13448" w:rsidRDefault="0016042E">
      <w:pPr>
        <w:pStyle w:val="2"/>
        <w:numPr>
          <w:ilvl w:val="2"/>
          <w:numId w:val="1"/>
        </w:numPr>
        <w:tabs>
          <w:tab w:val="left" w:pos="1266"/>
        </w:tabs>
        <w:spacing w:line="360" w:lineRule="auto"/>
        <w:ind w:left="2" w:right="144" w:firstLine="708"/>
        <w:jc w:val="both"/>
      </w:pPr>
      <w:r>
        <w:t>Место производственной практики в структуре программы подготовки специалистов среднего звена (ППССЗ)</w:t>
      </w:r>
    </w:p>
    <w:p w:rsidR="00F13448" w:rsidRDefault="0016042E">
      <w:pPr>
        <w:pStyle w:val="a3"/>
        <w:spacing w:line="276" w:lineRule="auto"/>
        <w:ind w:left="2" w:right="135" w:firstLine="708"/>
        <w:jc w:val="both"/>
      </w:pPr>
      <w:r>
        <w:t>Производственная практика является обязательной частью ФГОС и позволяет организовать</w:t>
      </w:r>
      <w:r>
        <w:rPr>
          <w:spacing w:val="-5"/>
        </w:rPr>
        <w:t xml:space="preserve"> </w:t>
      </w:r>
      <w:r>
        <w:t>учебный</w:t>
      </w:r>
      <w:r>
        <w:rPr>
          <w:spacing w:val="-9"/>
        </w:rPr>
        <w:t xml:space="preserve"> </w:t>
      </w:r>
      <w:r>
        <w:t>процесс</w:t>
      </w:r>
      <w:r>
        <w:rPr>
          <w:spacing w:val="-10"/>
        </w:rPr>
        <w:t xml:space="preserve"> </w:t>
      </w:r>
      <w:r>
        <w:t>непосредственно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предприятиях,</w:t>
      </w:r>
      <w:r>
        <w:rPr>
          <w:spacing w:val="-12"/>
        </w:rPr>
        <w:t xml:space="preserve"> </w:t>
      </w:r>
      <w:r>
        <w:t>исполь</w:t>
      </w:r>
      <w:r>
        <w:t>зующих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работе различные</w:t>
      </w:r>
      <w:r>
        <w:rPr>
          <w:spacing w:val="-15"/>
        </w:rPr>
        <w:t xml:space="preserve"> </w:t>
      </w:r>
      <w:r>
        <w:t>типы</w:t>
      </w:r>
      <w:r>
        <w:rPr>
          <w:spacing w:val="-15"/>
        </w:rPr>
        <w:t xml:space="preserve"> </w:t>
      </w:r>
      <w:r>
        <w:t>БВС.</w:t>
      </w:r>
      <w:r>
        <w:rPr>
          <w:spacing w:val="-15"/>
        </w:rPr>
        <w:t xml:space="preserve"> </w:t>
      </w:r>
      <w:r>
        <w:t>Производственная</w:t>
      </w:r>
      <w:r>
        <w:rPr>
          <w:spacing w:val="-15"/>
        </w:rPr>
        <w:t xml:space="preserve"> </w:t>
      </w:r>
      <w:r>
        <w:t>практика</w:t>
      </w:r>
      <w:r>
        <w:rPr>
          <w:spacing w:val="-15"/>
        </w:rPr>
        <w:t xml:space="preserve"> </w:t>
      </w:r>
      <w:r>
        <w:t>закрепляет</w:t>
      </w:r>
      <w:r>
        <w:rPr>
          <w:spacing w:val="-15"/>
        </w:rPr>
        <w:t xml:space="preserve"> </w:t>
      </w:r>
      <w:r>
        <w:t>теоретические</w:t>
      </w:r>
      <w:r>
        <w:rPr>
          <w:spacing w:val="-15"/>
        </w:rPr>
        <w:t xml:space="preserve"> </w:t>
      </w:r>
      <w:r>
        <w:t>знания,</w:t>
      </w:r>
      <w:r>
        <w:rPr>
          <w:spacing w:val="-15"/>
        </w:rPr>
        <w:t xml:space="preserve"> </w:t>
      </w:r>
      <w:r>
        <w:t>полученные при изучении междисциплинарного курса МДК 01.01 «Конструкция и эксплуатация беспилотных</w:t>
      </w:r>
      <w:r>
        <w:rPr>
          <w:spacing w:val="-11"/>
        </w:rPr>
        <w:t xml:space="preserve"> </w:t>
      </w:r>
      <w:r>
        <w:t>воздушных</w:t>
      </w:r>
      <w:r>
        <w:rPr>
          <w:spacing w:val="-11"/>
        </w:rPr>
        <w:t xml:space="preserve"> </w:t>
      </w:r>
      <w:r>
        <w:t>судов</w:t>
      </w:r>
      <w:r>
        <w:rPr>
          <w:spacing w:val="-13"/>
        </w:rPr>
        <w:t xml:space="preserve"> </w:t>
      </w:r>
      <w:r>
        <w:t>самолетного</w:t>
      </w:r>
      <w:r>
        <w:rPr>
          <w:spacing w:val="-13"/>
        </w:rPr>
        <w:t xml:space="preserve"> </w:t>
      </w:r>
      <w:r>
        <w:t>типа,</w:t>
      </w:r>
      <w:r>
        <w:rPr>
          <w:spacing w:val="-13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обеспечения</w:t>
      </w:r>
      <w:r>
        <w:rPr>
          <w:spacing w:val="-13"/>
        </w:rPr>
        <w:t xml:space="preserve"> </w:t>
      </w:r>
      <w:r>
        <w:t>взлета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посадки,</w:t>
      </w:r>
      <w:r>
        <w:rPr>
          <w:spacing w:val="-13"/>
        </w:rPr>
        <w:t xml:space="preserve"> </w:t>
      </w:r>
      <w:r>
        <w:t xml:space="preserve">средств управления и </w:t>
      </w:r>
      <w:proofErr w:type="gramStart"/>
      <w:r>
        <w:t>контроля за</w:t>
      </w:r>
      <w:proofErr w:type="gramEnd"/>
      <w:r>
        <w:t xml:space="preserve"> полетами» профессионального модуля ПМ.01. «Дистанционное пилотирование беспилотных воздушных судов самолетного типа»</w:t>
      </w:r>
    </w:p>
    <w:p w:rsidR="00F13448" w:rsidRDefault="00F13448">
      <w:pPr>
        <w:pStyle w:val="a3"/>
        <w:spacing w:before="42"/>
      </w:pPr>
    </w:p>
    <w:p w:rsidR="00F13448" w:rsidRDefault="0016042E">
      <w:pPr>
        <w:pStyle w:val="2"/>
        <w:numPr>
          <w:ilvl w:val="2"/>
          <w:numId w:val="1"/>
        </w:numPr>
        <w:tabs>
          <w:tab w:val="left" w:pos="1130"/>
        </w:tabs>
        <w:ind w:left="1130"/>
        <w:jc w:val="left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F13448" w:rsidRDefault="0016042E">
      <w:pPr>
        <w:pStyle w:val="a3"/>
        <w:spacing w:before="36" w:line="276" w:lineRule="auto"/>
        <w:ind w:left="2" w:right="139" w:firstLine="708"/>
        <w:jc w:val="both"/>
      </w:pPr>
      <w:r>
        <w:t>Целью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закрепление</w:t>
      </w:r>
      <w:r>
        <w:rPr>
          <w:spacing w:val="-10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умений,</w:t>
      </w:r>
      <w:r>
        <w:rPr>
          <w:spacing w:val="-9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 процессе</w:t>
      </w:r>
      <w:r>
        <w:rPr>
          <w:spacing w:val="21"/>
        </w:rPr>
        <w:t xml:space="preserve"> </w:t>
      </w:r>
      <w:r>
        <w:t>обучения,</w:t>
      </w:r>
      <w:r>
        <w:rPr>
          <w:spacing w:val="22"/>
        </w:rPr>
        <w:t xml:space="preserve"> </w:t>
      </w:r>
      <w:r>
        <w:t>ознакомление</w:t>
      </w:r>
      <w:r>
        <w:rPr>
          <w:spacing w:val="2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работой</w:t>
      </w:r>
      <w:r>
        <w:rPr>
          <w:spacing w:val="25"/>
        </w:rPr>
        <w:t xml:space="preserve"> </w:t>
      </w:r>
      <w:r>
        <w:t>предприятий,</w:t>
      </w:r>
      <w:r>
        <w:rPr>
          <w:spacing w:val="22"/>
        </w:rPr>
        <w:t xml:space="preserve"> </w:t>
      </w:r>
      <w:r>
        <w:t>использующих</w:t>
      </w:r>
      <w:r>
        <w:rPr>
          <w:spacing w:val="2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своей</w:t>
      </w:r>
      <w:r>
        <w:rPr>
          <w:spacing w:val="33"/>
        </w:rPr>
        <w:t xml:space="preserve"> </w:t>
      </w:r>
      <w:r>
        <w:t>работе</w:t>
      </w:r>
      <w:r>
        <w:rPr>
          <w:spacing w:val="23"/>
        </w:rPr>
        <w:t xml:space="preserve"> </w:t>
      </w:r>
      <w:r>
        <w:t>БВС</w:t>
      </w:r>
    </w:p>
    <w:p w:rsidR="00F13448" w:rsidRDefault="00F13448">
      <w:pPr>
        <w:pStyle w:val="a3"/>
        <w:spacing w:line="276" w:lineRule="auto"/>
        <w:jc w:val="both"/>
        <w:sectPr w:rsidR="00F13448">
          <w:pgSz w:w="11910" w:h="16840"/>
          <w:pgMar w:top="1460" w:right="708" w:bottom="1240" w:left="1133" w:header="0" w:footer="1056" w:gutter="0"/>
          <w:cols w:space="720"/>
        </w:sectPr>
      </w:pPr>
    </w:p>
    <w:p w:rsidR="00F13448" w:rsidRDefault="0016042E">
      <w:pPr>
        <w:pStyle w:val="a3"/>
        <w:tabs>
          <w:tab w:val="left" w:pos="1583"/>
          <w:tab w:val="left" w:pos="2414"/>
          <w:tab w:val="left" w:pos="4134"/>
          <w:tab w:val="left" w:pos="6011"/>
          <w:tab w:val="left" w:pos="7714"/>
          <w:tab w:val="left" w:pos="8872"/>
          <w:tab w:val="left" w:pos="9302"/>
        </w:tabs>
        <w:spacing w:before="68" w:line="278" w:lineRule="auto"/>
        <w:ind w:left="2" w:right="143"/>
      </w:pPr>
      <w:r>
        <w:rPr>
          <w:spacing w:val="-2"/>
        </w:rPr>
        <w:lastRenderedPageBreak/>
        <w:t>самолетного</w:t>
      </w:r>
      <w:r>
        <w:tab/>
      </w:r>
      <w:r>
        <w:rPr>
          <w:spacing w:val="-4"/>
        </w:rPr>
        <w:t>типа,</w:t>
      </w:r>
      <w:r>
        <w:tab/>
      </w:r>
      <w:r>
        <w:rPr>
          <w:spacing w:val="-2"/>
        </w:rPr>
        <w:t>приобретение</w:t>
      </w:r>
      <w:r>
        <w:tab/>
      </w:r>
      <w:proofErr w:type="gramStart"/>
      <w:r>
        <w:rPr>
          <w:spacing w:val="-2"/>
        </w:rPr>
        <w:t>обучающимися</w:t>
      </w:r>
      <w:proofErr w:type="gramEnd"/>
      <w:r>
        <w:tab/>
      </w:r>
      <w:r>
        <w:rPr>
          <w:spacing w:val="-2"/>
        </w:rPr>
        <w:t>практических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опыта </w:t>
      </w:r>
      <w:r>
        <w:t xml:space="preserve">самостоятельной профессиональной </w:t>
      </w:r>
      <w:r>
        <w:t>деятельности в данной работе.</w:t>
      </w:r>
    </w:p>
    <w:p w:rsidR="00F13448" w:rsidRDefault="0016042E">
      <w:pPr>
        <w:pStyle w:val="a3"/>
        <w:spacing w:line="272" w:lineRule="exact"/>
        <w:ind w:left="770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практики,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F13448" w:rsidRDefault="00F13448">
      <w:pPr>
        <w:pStyle w:val="a3"/>
        <w:spacing w:before="87"/>
      </w:pPr>
    </w:p>
    <w:p w:rsidR="00F13448" w:rsidRDefault="0016042E">
      <w:pPr>
        <w:pStyle w:val="2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F13448" w:rsidRDefault="0016042E">
      <w:pPr>
        <w:pStyle w:val="a3"/>
        <w:spacing w:before="134" w:line="276" w:lineRule="auto"/>
        <w:ind w:left="2" w:firstLine="708"/>
      </w:pPr>
      <w:r>
        <w:t>-по организации и выполнения полетов беспилотным воздушным судном в воздушном</w:t>
      </w:r>
      <w:r>
        <w:rPr>
          <w:spacing w:val="40"/>
        </w:rPr>
        <w:t xml:space="preserve"> </w:t>
      </w:r>
      <w:r>
        <w:t>пространстве РФ;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65"/>
        </w:tabs>
        <w:spacing w:line="278" w:lineRule="auto"/>
        <w:ind w:right="137" w:firstLine="708"/>
        <w:rPr>
          <w:b/>
          <w:sz w:val="24"/>
        </w:rPr>
      </w:pPr>
      <w:r>
        <w:rPr>
          <w:sz w:val="24"/>
        </w:rPr>
        <w:t>по планированию полетов Б</w:t>
      </w:r>
      <w:r>
        <w:rPr>
          <w:sz w:val="24"/>
        </w:rPr>
        <w:t>ВС самолетного типа для выполнения поставленных задач перед предприятием;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927"/>
        </w:tabs>
        <w:spacing w:line="276" w:lineRule="auto"/>
        <w:ind w:right="141" w:firstLine="708"/>
        <w:rPr>
          <w:sz w:val="24"/>
        </w:rPr>
      </w:pPr>
      <w:r>
        <w:rPr>
          <w:sz w:val="24"/>
        </w:rPr>
        <w:t>правил</w:t>
      </w:r>
      <w:r>
        <w:rPr>
          <w:spacing w:val="76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74"/>
          <w:sz w:val="24"/>
        </w:rPr>
        <w:t xml:space="preserve"> </w:t>
      </w:r>
      <w:r>
        <w:rPr>
          <w:sz w:val="24"/>
        </w:rPr>
        <w:t>плана</w:t>
      </w:r>
      <w:r>
        <w:rPr>
          <w:spacing w:val="75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76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76"/>
          <w:sz w:val="24"/>
        </w:rPr>
        <w:t xml:space="preserve"> </w:t>
      </w:r>
      <w:r>
        <w:rPr>
          <w:sz w:val="24"/>
        </w:rPr>
        <w:t>его</w:t>
      </w:r>
      <w:r>
        <w:rPr>
          <w:spacing w:val="75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76"/>
          <w:sz w:val="24"/>
        </w:rPr>
        <w:t xml:space="preserve"> </w:t>
      </w:r>
      <w:r>
        <w:rPr>
          <w:sz w:val="24"/>
        </w:rPr>
        <w:t>органу</w:t>
      </w:r>
      <w:r>
        <w:rPr>
          <w:spacing w:val="73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76"/>
          <w:sz w:val="24"/>
        </w:rPr>
        <w:t xml:space="preserve"> </w:t>
      </w:r>
      <w:r>
        <w:rPr>
          <w:sz w:val="24"/>
        </w:rPr>
        <w:t>системы организации воздушного движения;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929"/>
        </w:tabs>
        <w:spacing w:line="278" w:lineRule="auto"/>
        <w:ind w:right="143" w:firstLine="708"/>
        <w:rPr>
          <w:sz w:val="24"/>
        </w:rPr>
      </w:pPr>
      <w:r>
        <w:rPr>
          <w:sz w:val="24"/>
        </w:rPr>
        <w:t>порядка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7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6"/>
          <w:sz w:val="24"/>
        </w:rPr>
        <w:t xml:space="preserve"> </w:t>
      </w:r>
      <w:r>
        <w:rPr>
          <w:sz w:val="24"/>
        </w:rPr>
        <w:t>полета</w:t>
      </w:r>
      <w:r>
        <w:rPr>
          <w:spacing w:val="77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загрузки</w:t>
      </w:r>
      <w:r>
        <w:rPr>
          <w:spacing w:val="78"/>
          <w:sz w:val="24"/>
        </w:rPr>
        <w:t xml:space="preserve"> </w:t>
      </w:r>
      <w:r>
        <w:rPr>
          <w:sz w:val="24"/>
        </w:rPr>
        <w:t>ее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бортовой</w:t>
      </w:r>
      <w:r>
        <w:rPr>
          <w:spacing w:val="77"/>
          <w:sz w:val="24"/>
        </w:rPr>
        <w:t xml:space="preserve"> </w:t>
      </w:r>
      <w:r>
        <w:rPr>
          <w:sz w:val="24"/>
        </w:rPr>
        <w:t>навигационный</w:t>
      </w:r>
      <w:r>
        <w:rPr>
          <w:sz w:val="24"/>
        </w:rPr>
        <w:t xml:space="preserve"> комплекс (автопилот) беспилотного воздушного судна самолетного типа;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60"/>
        </w:tabs>
        <w:spacing w:line="276" w:lineRule="auto"/>
        <w:ind w:right="141" w:firstLine="708"/>
        <w:rPr>
          <w:sz w:val="24"/>
        </w:rPr>
      </w:pPr>
      <w:r>
        <w:rPr>
          <w:sz w:val="24"/>
        </w:rPr>
        <w:t xml:space="preserve">порядок проведения предполетной подготовки беспилотной авиационной системы и ее </w:t>
      </w:r>
      <w:r>
        <w:rPr>
          <w:spacing w:val="-2"/>
          <w:sz w:val="24"/>
        </w:rPr>
        <w:t>элементов;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91"/>
        </w:tabs>
        <w:spacing w:line="278" w:lineRule="auto"/>
        <w:ind w:right="145" w:firstLine="708"/>
        <w:rPr>
          <w:sz w:val="24"/>
        </w:rPr>
      </w:pP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39"/>
          <w:sz w:val="24"/>
        </w:rPr>
        <w:t xml:space="preserve"> </w:t>
      </w:r>
      <w:r>
        <w:rPr>
          <w:sz w:val="24"/>
        </w:rPr>
        <w:t>полетной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39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к ведению и </w:t>
      </w:r>
      <w:r>
        <w:rPr>
          <w:sz w:val="24"/>
        </w:rPr>
        <w:t>оформлению полетной и технической документации;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1142"/>
          <w:tab w:val="left" w:pos="2792"/>
          <w:tab w:val="left" w:pos="4140"/>
          <w:tab w:val="left" w:pos="6966"/>
          <w:tab w:val="left" w:pos="8556"/>
        </w:tabs>
        <w:spacing w:line="276" w:lineRule="auto"/>
        <w:ind w:right="140" w:firstLine="708"/>
        <w:rPr>
          <w:sz w:val="24"/>
        </w:rPr>
      </w:pPr>
      <w:r>
        <w:rPr>
          <w:spacing w:val="-2"/>
          <w:sz w:val="24"/>
        </w:rPr>
        <w:t>определения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2"/>
          <w:sz w:val="24"/>
        </w:rPr>
        <w:t>технико-экономических</w:t>
      </w:r>
      <w:r>
        <w:rPr>
          <w:sz w:val="24"/>
        </w:rPr>
        <w:tab/>
      </w:r>
      <w:r>
        <w:rPr>
          <w:spacing w:val="-2"/>
          <w:sz w:val="24"/>
        </w:rPr>
        <w:t>показателей</w:t>
      </w:r>
      <w:r>
        <w:rPr>
          <w:sz w:val="24"/>
        </w:rPr>
        <w:tab/>
      </w:r>
      <w:r>
        <w:rPr>
          <w:spacing w:val="-2"/>
          <w:sz w:val="24"/>
        </w:rPr>
        <w:t xml:space="preserve">деятельности </w:t>
      </w:r>
      <w:r>
        <w:rPr>
          <w:sz w:val="24"/>
        </w:rPr>
        <w:t>подразделения организации.</w:t>
      </w:r>
    </w:p>
    <w:p w:rsidR="00F13448" w:rsidRDefault="00F13448">
      <w:pPr>
        <w:pStyle w:val="a3"/>
        <w:spacing w:before="31"/>
      </w:pPr>
    </w:p>
    <w:p w:rsidR="00F13448" w:rsidRDefault="0016042E">
      <w:pPr>
        <w:pStyle w:val="2"/>
        <w:spacing w:before="1"/>
      </w:pPr>
      <w:r>
        <w:rPr>
          <w:spacing w:val="-2"/>
        </w:rPr>
        <w:t>уметь: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1070"/>
          <w:tab w:val="left" w:pos="2840"/>
          <w:tab w:val="left" w:pos="5224"/>
          <w:tab w:val="left" w:pos="7442"/>
          <w:tab w:val="left" w:pos="7854"/>
        </w:tabs>
        <w:spacing w:before="132" w:line="276" w:lineRule="auto"/>
        <w:ind w:right="148" w:firstLine="708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метеорологическую,</w:t>
      </w:r>
      <w:r>
        <w:rPr>
          <w:sz w:val="24"/>
        </w:rPr>
        <w:tab/>
      </w:r>
      <w:r>
        <w:rPr>
          <w:spacing w:val="-2"/>
          <w:sz w:val="24"/>
        </w:rPr>
        <w:t>орнитологическую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аэронавигационную обстановку;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38"/>
        </w:tabs>
        <w:spacing w:line="278" w:lineRule="auto"/>
        <w:ind w:right="145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специально</w:t>
      </w:r>
      <w:r>
        <w:rPr>
          <w:sz w:val="24"/>
        </w:rPr>
        <w:t>е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5"/>
          <w:sz w:val="24"/>
        </w:rPr>
        <w:t xml:space="preserve"> </w:t>
      </w:r>
      <w:r>
        <w:rPr>
          <w:sz w:val="24"/>
        </w:rPr>
        <w:t>полета и ввода ее в бортовой навигационный комплекс (автопилот) беспилотного воздушного судна;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48"/>
        </w:tabs>
        <w:spacing w:line="272" w:lineRule="exact"/>
        <w:ind w:left="848" w:hanging="138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полета;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975"/>
        </w:tabs>
        <w:spacing w:before="39" w:line="276" w:lineRule="auto"/>
        <w:ind w:right="145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80"/>
          <w:sz w:val="24"/>
        </w:rPr>
        <w:t xml:space="preserve"> </w:t>
      </w:r>
      <w:r>
        <w:rPr>
          <w:sz w:val="24"/>
        </w:rPr>
        <w:t>беспилотных</w:t>
      </w:r>
      <w:r>
        <w:rPr>
          <w:spacing w:val="80"/>
          <w:sz w:val="24"/>
        </w:rPr>
        <w:t xml:space="preserve"> </w:t>
      </w:r>
      <w:r>
        <w:rPr>
          <w:sz w:val="24"/>
        </w:rPr>
        <w:t>авиационных систем;</w:t>
      </w:r>
    </w:p>
    <w:p w:rsidR="00F13448" w:rsidRDefault="0016042E">
      <w:pPr>
        <w:pStyle w:val="a3"/>
        <w:spacing w:before="2"/>
        <w:ind w:left="710"/>
      </w:pPr>
      <w:r>
        <w:t>-оформлять</w:t>
      </w:r>
      <w:r>
        <w:rPr>
          <w:spacing w:val="-4"/>
        </w:rPr>
        <w:t xml:space="preserve"> </w:t>
      </w:r>
      <w:r>
        <w:t>полетную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техническую</w:t>
      </w:r>
      <w:r>
        <w:rPr>
          <w:spacing w:val="-3"/>
        </w:rPr>
        <w:t xml:space="preserve"> </w:t>
      </w:r>
      <w:r>
        <w:rPr>
          <w:spacing w:val="-2"/>
        </w:rPr>
        <w:t>документацию;</w:t>
      </w:r>
    </w:p>
    <w:p w:rsidR="00F13448" w:rsidRDefault="0016042E">
      <w:pPr>
        <w:pStyle w:val="a3"/>
        <w:spacing w:before="40"/>
        <w:ind w:left="710"/>
      </w:pPr>
      <w:r>
        <w:t>-докладывать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 xml:space="preserve">производственной </w:t>
      </w:r>
      <w:r>
        <w:rPr>
          <w:spacing w:val="-2"/>
        </w:rPr>
        <w:t>задачи;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48"/>
        </w:tabs>
        <w:spacing w:before="41"/>
        <w:ind w:left="848" w:hanging="138"/>
        <w:rPr>
          <w:sz w:val="24"/>
        </w:rPr>
      </w:pP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2"/>
          <w:sz w:val="24"/>
        </w:rPr>
        <w:t xml:space="preserve"> работ;</w:t>
      </w:r>
    </w:p>
    <w:p w:rsidR="00F13448" w:rsidRDefault="0016042E">
      <w:pPr>
        <w:pStyle w:val="a4"/>
        <w:numPr>
          <w:ilvl w:val="0"/>
          <w:numId w:val="2"/>
        </w:numPr>
        <w:tabs>
          <w:tab w:val="left" w:pos="848"/>
        </w:tabs>
        <w:spacing w:before="41"/>
        <w:ind w:left="848" w:hanging="138"/>
        <w:rPr>
          <w:sz w:val="24"/>
        </w:rPr>
      </w:pPr>
      <w:r>
        <w:rPr>
          <w:sz w:val="24"/>
        </w:rPr>
        <w:t>защищать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законодательством.</w:t>
      </w:r>
    </w:p>
    <w:p w:rsidR="00F13448" w:rsidRDefault="00F13448">
      <w:pPr>
        <w:pStyle w:val="a3"/>
        <w:spacing w:before="89"/>
      </w:pPr>
    </w:p>
    <w:p w:rsidR="00F13448" w:rsidRDefault="0016042E">
      <w:pPr>
        <w:pStyle w:val="1"/>
        <w:numPr>
          <w:ilvl w:val="1"/>
          <w:numId w:val="1"/>
        </w:numPr>
        <w:tabs>
          <w:tab w:val="left" w:pos="1040"/>
        </w:tabs>
        <w:spacing w:before="0" w:line="276" w:lineRule="auto"/>
        <w:ind w:left="2" w:right="141" w:firstLine="708"/>
        <w:jc w:val="left"/>
      </w:pPr>
      <w:r>
        <w:t>ПЛАНИРУЕМЫЕ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ПРОИЗВОДСТВЕННОЙ ПРАКТИКИ ПРОФЕССИОНАЛЬНОГО МОДУЛЯ</w:t>
      </w:r>
    </w:p>
    <w:p w:rsidR="00F13448" w:rsidRDefault="00F13448">
      <w:pPr>
        <w:pStyle w:val="a3"/>
        <w:spacing w:before="37"/>
        <w:rPr>
          <w:b/>
        </w:rPr>
      </w:pPr>
    </w:p>
    <w:p w:rsidR="00F13448" w:rsidRDefault="0016042E">
      <w:pPr>
        <w:pStyle w:val="a3"/>
        <w:spacing w:line="360" w:lineRule="auto"/>
        <w:ind w:left="2" w:right="138" w:firstLine="708"/>
        <w:jc w:val="both"/>
      </w:pPr>
      <w:r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 (ВПД) Оператор наземных средст</w:t>
      </w:r>
      <w:r>
        <w:t>в управления беспилотным летательным аппаратом,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F13448" w:rsidRDefault="00F13448">
      <w:pPr>
        <w:pStyle w:val="a3"/>
        <w:spacing w:line="360" w:lineRule="auto"/>
        <w:jc w:val="both"/>
        <w:sectPr w:rsidR="00F13448">
          <w:pgSz w:w="11910" w:h="16840"/>
          <w:pgMar w:top="1040" w:right="708" w:bottom="1240" w:left="1133" w:header="0" w:footer="1056" w:gutter="0"/>
          <w:cols w:space="720"/>
        </w:sectPr>
      </w:pPr>
    </w:p>
    <w:tbl>
      <w:tblPr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7820"/>
      </w:tblGrid>
      <w:tr w:rsidR="00F13448">
        <w:trPr>
          <w:trHeight w:val="277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58" w:lineRule="exact"/>
              <w:ind w:left="67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Код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58" w:lineRule="exact"/>
              <w:ind w:left="75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компетенций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F13448">
        <w:trPr>
          <w:trHeight w:val="552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ВПД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tabs>
                <w:tab w:val="left" w:pos="2045"/>
                <w:tab w:val="left" w:pos="3937"/>
                <w:tab w:val="left" w:pos="5623"/>
                <w:tab w:val="left" w:pos="7124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Дистанционное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пилотирование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беспилотных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судов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</w:tr>
      <w:tr w:rsidR="00F13448">
        <w:trPr>
          <w:trHeight w:val="551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предполетную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2"/>
                <w:sz w:val="24"/>
              </w:rPr>
              <w:t xml:space="preserve"> типа.</w:t>
            </w:r>
          </w:p>
        </w:tc>
      </w:tr>
      <w:tr w:rsidR="00F13448">
        <w:trPr>
          <w:trHeight w:val="827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воздушных судов самолетного типа, в том числе в </w:t>
            </w:r>
            <w:r>
              <w:rPr>
                <w:sz w:val="24"/>
              </w:rPr>
              <w:t>особых условиях и особых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случаях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полете.</w:t>
            </w:r>
          </w:p>
        </w:tc>
      </w:tr>
      <w:tr w:rsidR="00F13448">
        <w:trPr>
          <w:trHeight w:val="1103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 воздушным движением при организации и выполнении полетов и авиационных работ беспилотными воздушными судами самолетного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типа.</w:t>
            </w:r>
          </w:p>
        </w:tc>
      </w:tr>
      <w:tr w:rsidR="00F13448">
        <w:trPr>
          <w:trHeight w:val="827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Своевременно выявлять и устранять незначительные технические неисправности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</w:tr>
      <w:tr w:rsidR="00F13448">
        <w:trPr>
          <w:trHeight w:val="828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</w:t>
            </w:r>
          </w:p>
          <w:p w:rsidR="00F13448" w:rsidRDefault="0016042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отказов,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судов самолетного типа.</w:t>
            </w:r>
          </w:p>
        </w:tc>
      </w:tr>
      <w:tr w:rsidR="00F13448">
        <w:trPr>
          <w:trHeight w:val="1106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а также руководств (инструкций) по эксплуатации</w:t>
            </w:r>
          </w:p>
          <w:p w:rsidR="00F13448" w:rsidRDefault="0016042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руководящих </w:t>
            </w:r>
            <w:r>
              <w:rPr>
                <w:sz w:val="24"/>
              </w:rPr>
              <w:t>отраслевых документов.</w:t>
            </w:r>
          </w:p>
        </w:tc>
      </w:tr>
      <w:tr w:rsidR="00F13448">
        <w:trPr>
          <w:trHeight w:val="551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хранение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типа.</w:t>
            </w:r>
          </w:p>
        </w:tc>
      </w:tr>
      <w:tr w:rsidR="00F13448">
        <w:trPr>
          <w:trHeight w:val="551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F13448">
        <w:trPr>
          <w:trHeight w:val="827"/>
        </w:trPr>
        <w:tc>
          <w:tcPr>
            <w:tcW w:w="1526" w:type="dxa"/>
          </w:tcPr>
          <w:p w:rsidR="00F13448" w:rsidRDefault="0016042E">
            <w:pPr>
              <w:pStyle w:val="TableParagraph"/>
              <w:spacing w:before="26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 и информационные технологии для выполнения задач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F13448">
        <w:trPr>
          <w:trHeight w:val="1104"/>
        </w:trPr>
        <w:tc>
          <w:tcPr>
            <w:tcW w:w="1526" w:type="dxa"/>
          </w:tcPr>
          <w:p w:rsidR="00F13448" w:rsidRDefault="00F13448">
            <w:pPr>
              <w:pStyle w:val="TableParagraph"/>
              <w:spacing w:before="131"/>
              <w:ind w:left="0"/>
              <w:rPr>
                <w:sz w:val="24"/>
              </w:rPr>
            </w:pPr>
          </w:p>
          <w:p w:rsidR="00F13448" w:rsidRDefault="0016042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 w:right="19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личностное развитие, </w:t>
            </w:r>
            <w:r>
              <w:rPr>
                <w:sz w:val="24"/>
              </w:rPr>
              <w:t xml:space="preserve">предпринимательскую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13448" w:rsidRDefault="0016042E">
            <w:pPr>
              <w:pStyle w:val="TableParagraph"/>
              <w:spacing w:line="270" w:lineRule="atLeast"/>
              <w:ind w:left="108" w:right="19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финансовой грамотности в различных жизненных ситуациях</w:t>
            </w:r>
          </w:p>
        </w:tc>
      </w:tr>
      <w:tr w:rsidR="00F13448">
        <w:trPr>
          <w:trHeight w:val="275"/>
        </w:trPr>
        <w:tc>
          <w:tcPr>
            <w:tcW w:w="1526" w:type="dxa"/>
          </w:tcPr>
          <w:p w:rsidR="00F13448" w:rsidRDefault="0016042E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F13448">
        <w:trPr>
          <w:trHeight w:val="827"/>
        </w:trPr>
        <w:tc>
          <w:tcPr>
            <w:tcW w:w="1526" w:type="dxa"/>
          </w:tcPr>
          <w:p w:rsidR="00F13448" w:rsidRDefault="0016042E">
            <w:pPr>
              <w:pStyle w:val="TableParagraph"/>
              <w:spacing w:before="26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государственном языке Российской Федерации с учетом особенностей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F13448">
        <w:trPr>
          <w:trHeight w:val="1382"/>
        </w:trPr>
        <w:tc>
          <w:tcPr>
            <w:tcW w:w="1526" w:type="dxa"/>
          </w:tcPr>
          <w:p w:rsidR="00F13448" w:rsidRDefault="00F13448">
            <w:pPr>
              <w:pStyle w:val="TableParagraph"/>
              <w:spacing w:before="270"/>
              <w:ind w:left="0"/>
              <w:rPr>
                <w:sz w:val="24"/>
              </w:rPr>
            </w:pPr>
          </w:p>
          <w:p w:rsidR="00F13448" w:rsidRDefault="0016042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духовно- </w:t>
            </w:r>
            <w:r>
              <w:rPr>
                <w:sz w:val="24"/>
              </w:rPr>
              <w:t>нравственных ценностей, в том числе с учетом гармонизации</w:t>
            </w:r>
          </w:p>
          <w:p w:rsidR="00F13448" w:rsidRDefault="0016042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 антикоррупционного поведения</w:t>
            </w:r>
          </w:p>
        </w:tc>
      </w:tr>
      <w:tr w:rsidR="00F13448">
        <w:trPr>
          <w:trHeight w:val="828"/>
        </w:trPr>
        <w:tc>
          <w:tcPr>
            <w:tcW w:w="1526" w:type="dxa"/>
          </w:tcPr>
          <w:p w:rsidR="00F13448" w:rsidRDefault="0016042E">
            <w:pPr>
              <w:pStyle w:val="TableParagraph"/>
              <w:spacing w:before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ресурсосбережению,</w:t>
            </w:r>
          </w:p>
          <w:p w:rsidR="00F13448" w:rsidRDefault="0016042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применять знания об изменении </w:t>
            </w:r>
            <w:r>
              <w:rPr>
                <w:sz w:val="24"/>
              </w:rPr>
              <w:t>климата, принципы бережливого производства,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F13448">
        <w:trPr>
          <w:trHeight w:val="827"/>
        </w:trPr>
        <w:tc>
          <w:tcPr>
            <w:tcW w:w="1526" w:type="dxa"/>
          </w:tcPr>
          <w:p w:rsidR="00F13448" w:rsidRDefault="0016042E">
            <w:pPr>
              <w:pStyle w:val="TableParagraph"/>
              <w:spacing w:before="26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3448" w:rsidRDefault="0016042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поддержания необходимого уровня </w:t>
            </w:r>
            <w:r>
              <w:rPr>
                <w:sz w:val="24"/>
              </w:rPr>
              <w:t>физической подготовленности</w:t>
            </w:r>
          </w:p>
        </w:tc>
      </w:tr>
      <w:tr w:rsidR="00F13448">
        <w:trPr>
          <w:trHeight w:val="551"/>
        </w:trPr>
        <w:tc>
          <w:tcPr>
            <w:tcW w:w="1526" w:type="dxa"/>
          </w:tcPr>
          <w:p w:rsidR="00F13448" w:rsidRDefault="0016042E">
            <w:pPr>
              <w:pStyle w:val="TableParagraph"/>
              <w:spacing w:before="13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20" w:type="dxa"/>
          </w:tcPr>
          <w:p w:rsidR="00F13448" w:rsidRDefault="0016042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3448" w:rsidRDefault="0016042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F13448" w:rsidRDefault="00F13448">
      <w:pPr>
        <w:pStyle w:val="TableParagraph"/>
        <w:spacing w:line="264" w:lineRule="exact"/>
        <w:rPr>
          <w:sz w:val="24"/>
        </w:rPr>
        <w:sectPr w:rsidR="00F13448">
          <w:pgSz w:w="11910" w:h="16840"/>
          <w:pgMar w:top="1100" w:right="708" w:bottom="1240" w:left="1133" w:header="0" w:footer="1056" w:gutter="0"/>
          <w:cols w:space="720"/>
        </w:sectPr>
      </w:pPr>
    </w:p>
    <w:p w:rsidR="00F13448" w:rsidRDefault="0016042E">
      <w:pPr>
        <w:pStyle w:val="2"/>
        <w:spacing w:before="71"/>
        <w:ind w:left="2" w:right="138" w:firstLine="708"/>
        <w:jc w:val="both"/>
      </w:pPr>
      <w:r>
        <w:lastRenderedPageBreak/>
        <w:t xml:space="preserve">2.1 Рекомендуемое количество часов на освоение программы производственной практики для формирования первичных профессиональных навыков профессионального </w:t>
      </w:r>
      <w:r>
        <w:rPr>
          <w:spacing w:val="-2"/>
        </w:rPr>
        <w:t>модуля:</w:t>
      </w:r>
    </w:p>
    <w:p w:rsidR="00F13448" w:rsidRDefault="0016042E">
      <w:pPr>
        <w:pStyle w:val="a3"/>
        <w:spacing w:before="272"/>
        <w:ind w:left="710"/>
      </w:pPr>
      <w:r>
        <w:t>Аудиторной</w:t>
      </w:r>
      <w:r>
        <w:rPr>
          <w:spacing w:val="41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нагрузки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прохождение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1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отводится</w:t>
      </w:r>
      <w:r>
        <w:rPr>
          <w:spacing w:val="-12"/>
        </w:rPr>
        <w:t xml:space="preserve"> </w:t>
      </w:r>
      <w:r>
        <w:rPr>
          <w:spacing w:val="-5"/>
        </w:rPr>
        <w:t>72</w:t>
      </w:r>
    </w:p>
    <w:p w:rsidR="00F13448" w:rsidRDefault="0016042E">
      <w:pPr>
        <w:pStyle w:val="a3"/>
        <w:ind w:left="2"/>
      </w:pPr>
      <w:r>
        <w:rPr>
          <w:spacing w:val="-2"/>
        </w:rPr>
        <w:t>часа.</w:t>
      </w:r>
    </w:p>
    <w:p w:rsidR="00F13448" w:rsidRDefault="00F13448">
      <w:pPr>
        <w:pStyle w:val="a3"/>
        <w:sectPr w:rsidR="00F13448">
          <w:pgSz w:w="11910" w:h="16840"/>
          <w:pgMar w:top="1040" w:right="708" w:bottom="1240" w:left="1133" w:header="0" w:footer="1056" w:gutter="0"/>
          <w:cols w:space="720"/>
        </w:sectPr>
      </w:pPr>
    </w:p>
    <w:p w:rsidR="00F13448" w:rsidRDefault="0016042E">
      <w:pPr>
        <w:pStyle w:val="1"/>
        <w:numPr>
          <w:ilvl w:val="1"/>
          <w:numId w:val="1"/>
        </w:numPr>
        <w:tabs>
          <w:tab w:val="left" w:pos="1269"/>
        </w:tabs>
        <w:spacing w:before="62"/>
        <w:ind w:left="1269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ПРИМЕРНОЕ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F13448" w:rsidRDefault="0016042E">
      <w:pPr>
        <w:pStyle w:val="2"/>
        <w:numPr>
          <w:ilvl w:val="2"/>
          <w:numId w:val="1"/>
        </w:numPr>
        <w:tabs>
          <w:tab w:val="left" w:pos="2138"/>
        </w:tabs>
        <w:ind w:left="2138"/>
        <w:jc w:val="left"/>
      </w:pPr>
      <w:r>
        <w:t>Содержание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составе</w:t>
      </w:r>
      <w:r>
        <w:rPr>
          <w:spacing w:val="-6"/>
        </w:rPr>
        <w:t xml:space="preserve"> </w:t>
      </w:r>
      <w:r>
        <w:t>ПМ.01</w:t>
      </w:r>
      <w:r>
        <w:rPr>
          <w:spacing w:val="-5"/>
        </w:rPr>
        <w:t xml:space="preserve"> </w:t>
      </w:r>
      <w:r>
        <w:t>«Дистанционное</w:t>
      </w:r>
      <w:r>
        <w:rPr>
          <w:spacing w:val="-6"/>
        </w:rPr>
        <w:t xml:space="preserve"> </w:t>
      </w:r>
      <w:r>
        <w:t>пилотирование</w:t>
      </w:r>
      <w:r>
        <w:rPr>
          <w:spacing w:val="-5"/>
        </w:rPr>
        <w:t xml:space="preserve"> </w:t>
      </w:r>
      <w:r>
        <w:t>беспилотных</w:t>
      </w:r>
      <w:r>
        <w:rPr>
          <w:spacing w:val="-5"/>
        </w:rPr>
        <w:t xml:space="preserve"> </w:t>
      </w:r>
      <w:r>
        <w:rPr>
          <w:spacing w:val="-2"/>
        </w:rPr>
        <w:t>воздушных</w:t>
      </w:r>
    </w:p>
    <w:p w:rsidR="00F13448" w:rsidRDefault="0016042E">
      <w:pPr>
        <w:spacing w:after="4"/>
        <w:ind w:left="6654"/>
        <w:rPr>
          <w:b/>
          <w:sz w:val="24"/>
        </w:rPr>
      </w:pPr>
      <w:r>
        <w:rPr>
          <w:b/>
          <w:sz w:val="24"/>
        </w:rPr>
        <w:t>судов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самолетного</w:t>
      </w:r>
      <w:r>
        <w:rPr>
          <w:b/>
          <w:spacing w:val="-2"/>
          <w:sz w:val="24"/>
        </w:rPr>
        <w:t xml:space="preserve"> типа»</w:t>
      </w: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11966"/>
        <w:gridCol w:w="960"/>
      </w:tblGrid>
      <w:tr w:rsidR="00F13448">
        <w:trPr>
          <w:trHeight w:val="827"/>
        </w:trPr>
        <w:tc>
          <w:tcPr>
            <w:tcW w:w="2900" w:type="dxa"/>
          </w:tcPr>
          <w:p w:rsidR="00F13448" w:rsidRDefault="0016042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раб</w:t>
            </w:r>
            <w:r>
              <w:rPr>
                <w:sz w:val="24"/>
              </w:rPr>
              <w:t xml:space="preserve">от по </w:t>
            </w:r>
            <w:proofErr w:type="spellStart"/>
            <w:r>
              <w:rPr>
                <w:sz w:val="24"/>
              </w:rPr>
              <w:t>производст</w:t>
            </w:r>
            <w:proofErr w:type="spellEnd"/>
            <w:r>
              <w:rPr>
                <w:sz w:val="24"/>
              </w:rPr>
              <w:t>-</w:t>
            </w:r>
          </w:p>
          <w:p w:rsidR="00F13448" w:rsidRDefault="0016042E">
            <w:pPr>
              <w:pStyle w:val="TableParagraph"/>
              <w:spacing w:line="264" w:lineRule="exact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венной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spacing w:before="20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960" w:type="dxa"/>
          </w:tcPr>
          <w:p w:rsidR="00F13448" w:rsidRDefault="0016042E">
            <w:pPr>
              <w:pStyle w:val="TableParagraph"/>
              <w:spacing w:before="62" w:line="360" w:lineRule="auto"/>
              <w:ind w:left="109" w:right="144"/>
              <w:rPr>
                <w:sz w:val="20"/>
              </w:rPr>
            </w:pPr>
            <w:r>
              <w:rPr>
                <w:spacing w:val="-2"/>
                <w:sz w:val="20"/>
              </w:rPr>
              <w:t>Объём часов</w:t>
            </w:r>
          </w:p>
        </w:tc>
      </w:tr>
      <w:tr w:rsidR="00F13448">
        <w:trPr>
          <w:trHeight w:val="345"/>
        </w:trPr>
        <w:tc>
          <w:tcPr>
            <w:tcW w:w="2900" w:type="dxa"/>
          </w:tcPr>
          <w:p w:rsidR="00F13448" w:rsidRDefault="0016042E">
            <w:pPr>
              <w:pStyle w:val="TableParagraph"/>
              <w:spacing w:line="223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60" w:type="dxa"/>
          </w:tcPr>
          <w:p w:rsidR="00F13448" w:rsidRDefault="0016042E">
            <w:pPr>
              <w:pStyle w:val="TableParagraph"/>
              <w:spacing w:line="223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F13448">
        <w:trPr>
          <w:trHeight w:val="311"/>
        </w:trPr>
        <w:tc>
          <w:tcPr>
            <w:tcW w:w="2900" w:type="dxa"/>
          </w:tcPr>
          <w:p w:rsidR="00F13448" w:rsidRDefault="00F13448">
            <w:pPr>
              <w:pStyle w:val="TableParagraph"/>
              <w:spacing w:line="276" w:lineRule="exact"/>
              <w:ind w:right="206"/>
              <w:rPr>
                <w:sz w:val="24"/>
              </w:rPr>
            </w:pP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ind w:right="312"/>
            </w:pPr>
            <w:r>
              <w:rPr>
                <w:sz w:val="24"/>
              </w:rPr>
              <w:t>ПМ.01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«Дистанционное </w:t>
            </w:r>
            <w:r>
              <w:rPr>
                <w:spacing w:val="-2"/>
                <w:sz w:val="24"/>
              </w:rPr>
              <w:t>пилотирование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 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типа»</w:t>
            </w:r>
          </w:p>
        </w:tc>
        <w:tc>
          <w:tcPr>
            <w:tcW w:w="960" w:type="dxa"/>
          </w:tcPr>
          <w:p w:rsidR="00F13448" w:rsidRDefault="00F13448">
            <w:pPr>
              <w:pStyle w:val="TableParagraph"/>
              <w:ind w:left="0"/>
            </w:pPr>
          </w:p>
        </w:tc>
      </w:tr>
      <w:tr w:rsidR="00F13448">
        <w:trPr>
          <w:trHeight w:val="414"/>
        </w:trPr>
        <w:tc>
          <w:tcPr>
            <w:tcW w:w="2900" w:type="dxa"/>
            <w:vMerge w:val="restart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1.Установочное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spacing w:line="273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60" w:type="dxa"/>
          </w:tcPr>
          <w:p w:rsidR="00F13448" w:rsidRDefault="00F13448">
            <w:pPr>
              <w:pStyle w:val="TableParagraph"/>
              <w:ind w:left="0"/>
            </w:pPr>
          </w:p>
        </w:tc>
      </w:tr>
      <w:tr w:rsidR="00F13448">
        <w:trPr>
          <w:trHeight w:val="1379"/>
        </w:trPr>
        <w:tc>
          <w:tcPr>
            <w:tcW w:w="2900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собрание: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безопасности,</w:t>
            </w:r>
          </w:p>
          <w:p w:rsidR="00F13448" w:rsidRDefault="0016042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пожар-ной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порядке прохождения практики, о ведении дневника и составлении отчёта. Знакомство с правилами внутреннего</w:t>
            </w:r>
            <w:r>
              <w:rPr>
                <w:sz w:val="24"/>
              </w:rPr>
              <w:t xml:space="preserve"> распорядка предприятия. Изучение требований к оформлению отчётных документов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960" w:type="dxa"/>
          </w:tcPr>
          <w:p w:rsidR="00F13448" w:rsidRDefault="00F13448">
            <w:pPr>
              <w:pStyle w:val="TableParagraph"/>
              <w:spacing w:before="200"/>
              <w:ind w:left="0"/>
              <w:rPr>
                <w:b/>
                <w:sz w:val="24"/>
              </w:rPr>
            </w:pPr>
          </w:p>
          <w:p w:rsidR="00F13448" w:rsidRDefault="0016042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F13448">
        <w:trPr>
          <w:trHeight w:val="2483"/>
        </w:trPr>
        <w:tc>
          <w:tcPr>
            <w:tcW w:w="2900" w:type="dxa"/>
          </w:tcPr>
          <w:p w:rsidR="00F13448" w:rsidRDefault="0016042E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использования БВС</w:t>
            </w:r>
          </w:p>
          <w:p w:rsidR="00F13448" w:rsidRDefault="0016042E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регионе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база проведения практик – подразделение БВС предприятий. Знакомство с правилами </w:t>
            </w:r>
            <w:r>
              <w:rPr>
                <w:sz w:val="24"/>
              </w:rPr>
              <w:t xml:space="preserve">внутреннего трудового распорядка организации, на базе которого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проходит практику. Изучить производственную структуру предприятия. Определить </w:t>
            </w:r>
            <w:proofErr w:type="spellStart"/>
            <w:r>
              <w:rPr>
                <w:sz w:val="24"/>
              </w:rPr>
              <w:t>взаимоподчинённость</w:t>
            </w:r>
            <w:proofErr w:type="spellEnd"/>
            <w:r>
              <w:rPr>
                <w:sz w:val="24"/>
              </w:rPr>
              <w:t xml:space="preserve"> его подразделений (производственных служб), осуществляющих использование БВС. Проце</w:t>
            </w:r>
            <w:r>
              <w:rPr>
                <w:sz w:val="24"/>
              </w:rPr>
              <w:t>сс использования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полетам, ведение документации. Изучить организацию процесса взаимодействия предприятия со службами управления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полетов.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Ознакомиться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F13448" w:rsidRDefault="0016042E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перспективами использования БВС самолетного типа при выполнении задач, стоящих перед </w:t>
            </w:r>
            <w:r>
              <w:rPr>
                <w:spacing w:val="-2"/>
                <w:sz w:val="24"/>
              </w:rPr>
              <w:t>предприятием.</w:t>
            </w:r>
          </w:p>
        </w:tc>
        <w:tc>
          <w:tcPr>
            <w:tcW w:w="960" w:type="dxa"/>
          </w:tcPr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spacing w:before="205"/>
              <w:ind w:left="0"/>
              <w:rPr>
                <w:b/>
                <w:sz w:val="24"/>
              </w:rPr>
            </w:pPr>
          </w:p>
          <w:p w:rsidR="00F13448" w:rsidRDefault="0016042E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F13448">
        <w:trPr>
          <w:trHeight w:val="1104"/>
        </w:trPr>
        <w:tc>
          <w:tcPr>
            <w:tcW w:w="2900" w:type="dxa"/>
          </w:tcPr>
          <w:p w:rsidR="00F13448" w:rsidRDefault="0016042E">
            <w:pPr>
              <w:pStyle w:val="TableParagraph"/>
              <w:tabs>
                <w:tab w:val="left" w:pos="1465"/>
                <w:tab w:val="left" w:pos="2659"/>
              </w:tabs>
              <w:ind w:right="98"/>
              <w:rPr>
                <w:sz w:val="24"/>
              </w:rPr>
            </w:pPr>
            <w:r>
              <w:rPr>
                <w:spacing w:val="-6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Организация эксплуатации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13448" w:rsidRDefault="0016042E">
            <w:pPr>
              <w:pStyle w:val="TableParagraph"/>
              <w:tabs>
                <w:tab w:val="left" w:pos="2328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самолетного типа.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используемых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предприятии. Изучение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распространённых методов организации выполнения </w:t>
            </w:r>
            <w:r>
              <w:rPr>
                <w:sz w:val="24"/>
              </w:rPr>
              <w:t>технического обслуживания и ремонта БВС.</w:t>
            </w:r>
          </w:p>
        </w:tc>
        <w:tc>
          <w:tcPr>
            <w:tcW w:w="960" w:type="dxa"/>
          </w:tcPr>
          <w:p w:rsidR="00F13448" w:rsidRDefault="0016042E">
            <w:pPr>
              <w:pStyle w:val="TableParagraph"/>
              <w:spacing w:before="13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F13448">
        <w:trPr>
          <w:trHeight w:val="1083"/>
        </w:trPr>
        <w:tc>
          <w:tcPr>
            <w:tcW w:w="2900" w:type="dxa"/>
          </w:tcPr>
          <w:p w:rsidR="00F13448" w:rsidRDefault="0016042E">
            <w:pPr>
              <w:pStyle w:val="TableParagraph"/>
              <w:tabs>
                <w:tab w:val="left" w:pos="592"/>
                <w:tab w:val="left" w:pos="2330"/>
              </w:tabs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БВС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типа.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БВС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эксплуатационных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ограничений; Планирование,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полётов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пилотируемом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автономном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судне.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Техническая</w:t>
            </w:r>
          </w:p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БВС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самолетного,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станции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внешнего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пилота,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систем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обеспечения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полетов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их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элементов;</w:t>
            </w:r>
          </w:p>
        </w:tc>
        <w:tc>
          <w:tcPr>
            <w:tcW w:w="960" w:type="dxa"/>
          </w:tcPr>
          <w:p w:rsidR="00F13448" w:rsidRDefault="0016042E">
            <w:pPr>
              <w:pStyle w:val="TableParagraph"/>
              <w:spacing w:before="6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F13448">
        <w:trPr>
          <w:trHeight w:val="1103"/>
        </w:trPr>
        <w:tc>
          <w:tcPr>
            <w:tcW w:w="2900" w:type="dxa"/>
          </w:tcPr>
          <w:p w:rsidR="00F13448" w:rsidRDefault="0016042E">
            <w:pPr>
              <w:pStyle w:val="TableParagraph"/>
              <w:tabs>
                <w:tab w:val="left" w:pos="580"/>
                <w:tab w:val="left" w:pos="1964"/>
              </w:tabs>
              <w:ind w:right="98"/>
              <w:rPr>
                <w:sz w:val="24"/>
              </w:rPr>
            </w:pPr>
            <w:r>
              <w:rPr>
                <w:spacing w:val="-6"/>
                <w:sz w:val="24"/>
              </w:rPr>
              <w:t>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данных, </w:t>
            </w:r>
            <w:r>
              <w:rPr>
                <w:sz w:val="24"/>
              </w:rPr>
              <w:t>полученных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процессе</w:t>
            </w:r>
          </w:p>
          <w:p w:rsidR="00F13448" w:rsidRDefault="0016042E">
            <w:pPr>
              <w:pStyle w:val="TableParagraph"/>
              <w:tabs>
                <w:tab w:val="left" w:pos="2330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самолетного типа.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проверочной аппаратуры; Проведение проверок исправности, работоспособности готовности БВС, станции внешнего пилота, систем обеспечения полетов и их функциональных элементов;</w:t>
            </w:r>
          </w:p>
        </w:tc>
        <w:tc>
          <w:tcPr>
            <w:tcW w:w="960" w:type="dxa"/>
          </w:tcPr>
          <w:p w:rsidR="00F13448" w:rsidRDefault="00F13448">
            <w:pPr>
              <w:pStyle w:val="TableParagraph"/>
              <w:spacing w:before="68"/>
              <w:ind w:left="0"/>
              <w:rPr>
                <w:sz w:val="24"/>
              </w:rPr>
            </w:pPr>
          </w:p>
          <w:p w:rsidR="00F13448" w:rsidRDefault="0016042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F13448">
        <w:trPr>
          <w:trHeight w:val="1103"/>
        </w:trPr>
        <w:tc>
          <w:tcPr>
            <w:tcW w:w="2900" w:type="dxa"/>
          </w:tcPr>
          <w:p w:rsidR="00F13448" w:rsidRDefault="0016042E">
            <w:pPr>
              <w:pStyle w:val="TableParagraph"/>
              <w:tabs>
                <w:tab w:val="left" w:pos="1139"/>
                <w:tab w:val="left" w:pos="2684"/>
              </w:tabs>
              <w:ind w:right="97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эксплуатационной</w:t>
            </w:r>
            <w:proofErr w:type="gramEnd"/>
          </w:p>
          <w:p w:rsidR="00F13448" w:rsidRDefault="0016042E">
            <w:pPr>
              <w:pStyle w:val="TableParagraph"/>
              <w:tabs>
                <w:tab w:val="left" w:pos="2330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самолетного типа.</w:t>
            </w:r>
          </w:p>
        </w:tc>
        <w:tc>
          <w:tcPr>
            <w:tcW w:w="11966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отказов,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повреждений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БВС.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предупреждению,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косвенных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 функциональных эл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ментов;</w:t>
            </w:r>
          </w:p>
        </w:tc>
        <w:tc>
          <w:tcPr>
            <w:tcW w:w="960" w:type="dxa"/>
          </w:tcPr>
          <w:p w:rsidR="00F13448" w:rsidRDefault="00F13448">
            <w:pPr>
              <w:pStyle w:val="TableParagraph"/>
              <w:spacing w:before="68"/>
              <w:ind w:left="0"/>
              <w:rPr>
                <w:sz w:val="24"/>
              </w:rPr>
            </w:pPr>
          </w:p>
          <w:p w:rsidR="00F13448" w:rsidRDefault="0016042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F13448">
        <w:trPr>
          <w:trHeight w:val="536"/>
        </w:trPr>
        <w:tc>
          <w:tcPr>
            <w:tcW w:w="2900" w:type="dxa"/>
          </w:tcPr>
          <w:p w:rsidR="00F13448" w:rsidRDefault="0016042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966" w:type="dxa"/>
          </w:tcPr>
          <w:p w:rsidR="00F13448" w:rsidRDefault="00F134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0" w:type="dxa"/>
          </w:tcPr>
          <w:p w:rsidR="00F13448" w:rsidRDefault="0016042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</w:pPr>
    </w:p>
    <w:p w:rsidR="00F13448" w:rsidRDefault="00F13448">
      <w:pPr>
        <w:pStyle w:val="a3"/>
        <w:spacing w:before="238"/>
      </w:pPr>
    </w:p>
    <w:p w:rsidR="00F13448" w:rsidRDefault="0016042E">
      <w:pPr>
        <w:pStyle w:val="a3"/>
        <w:ind w:right="819"/>
        <w:jc w:val="right"/>
      </w:pPr>
      <w:r>
        <w:rPr>
          <w:spacing w:val="-10"/>
        </w:rPr>
        <w:t>9</w:t>
      </w:r>
    </w:p>
    <w:p w:rsidR="00F13448" w:rsidRDefault="00F13448">
      <w:pPr>
        <w:pStyle w:val="a3"/>
        <w:jc w:val="right"/>
        <w:sectPr w:rsidR="00F13448">
          <w:footerReference w:type="default" r:id="rId10"/>
          <w:pgSz w:w="16840" w:h="11910" w:orient="landscape"/>
          <w:pgMar w:top="820" w:right="566" w:bottom="280" w:left="283" w:header="0" w:footer="0" w:gutter="0"/>
          <w:cols w:space="720"/>
        </w:sectPr>
      </w:pPr>
    </w:p>
    <w:p w:rsidR="00F13448" w:rsidRDefault="0016042E">
      <w:pPr>
        <w:pStyle w:val="1"/>
        <w:numPr>
          <w:ilvl w:val="1"/>
          <w:numId w:val="1"/>
        </w:numPr>
        <w:tabs>
          <w:tab w:val="left" w:pos="890"/>
        </w:tabs>
        <w:ind w:left="890" w:hanging="180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F13448" w:rsidRDefault="00F13448">
      <w:pPr>
        <w:pStyle w:val="a3"/>
        <w:spacing w:before="140"/>
        <w:rPr>
          <w:b/>
        </w:rPr>
      </w:pPr>
    </w:p>
    <w:p w:rsidR="00F13448" w:rsidRDefault="0016042E">
      <w:pPr>
        <w:pStyle w:val="2"/>
        <w:spacing w:line="360" w:lineRule="auto"/>
        <w:ind w:left="2" w:right="1485" w:firstLine="708"/>
        <w:jc w:val="both"/>
      </w:pPr>
      <w:r>
        <w:t>4.1</w:t>
      </w:r>
      <w:r>
        <w:rPr>
          <w:spacing w:val="-8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8"/>
        </w:rPr>
        <w:t xml:space="preserve"> </w:t>
      </w:r>
      <w:r>
        <w:t>обеспечению</w:t>
      </w:r>
      <w:r>
        <w:rPr>
          <w:spacing w:val="-9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практики.</w:t>
      </w:r>
    </w:p>
    <w:p w:rsidR="00F13448" w:rsidRDefault="0016042E">
      <w:pPr>
        <w:pStyle w:val="a3"/>
        <w:spacing w:line="276" w:lineRule="auto"/>
        <w:ind w:left="2" w:right="709" w:firstLine="708"/>
        <w:jc w:val="both"/>
        <w:rPr>
          <w:b/>
        </w:rPr>
      </w:pPr>
      <w:r>
        <w:t>Наличие оборудованной площадки или участка местности, соответствующей нормативным документам по обеспечению безопасной эксплуатации воздушного пространства РФ с помощью БВС самолетного типа. Н</w:t>
      </w:r>
      <w:r>
        <w:t xml:space="preserve">аличие различных типов БВС самолетного типа. Специализированная лаборатория с доступом в интернет для обеспечения процесса программирования БВС, а также проведения обработки полученной в ходе эксплуатации БВС </w:t>
      </w:r>
      <w:r>
        <w:rPr>
          <w:spacing w:val="-2"/>
        </w:rPr>
        <w:t>информации</w:t>
      </w:r>
      <w:r>
        <w:rPr>
          <w:b/>
          <w:spacing w:val="-2"/>
        </w:rPr>
        <w:t>.</w:t>
      </w:r>
    </w:p>
    <w:p w:rsidR="00F13448" w:rsidRDefault="0016042E">
      <w:pPr>
        <w:pStyle w:val="a3"/>
        <w:spacing w:line="275" w:lineRule="exact"/>
        <w:ind w:left="710"/>
        <w:jc w:val="both"/>
      </w:pPr>
      <w:r>
        <w:t>Оборудование</w:t>
      </w:r>
      <w:r>
        <w:rPr>
          <w:spacing w:val="-7"/>
        </w:rPr>
        <w:t xml:space="preserve"> </w:t>
      </w:r>
      <w:r>
        <w:rPr>
          <w:spacing w:val="-2"/>
        </w:rPr>
        <w:t>лаборатории:</w:t>
      </w:r>
    </w:p>
    <w:p w:rsidR="00F13448" w:rsidRDefault="0016042E">
      <w:pPr>
        <w:pStyle w:val="a4"/>
        <w:numPr>
          <w:ilvl w:val="0"/>
          <w:numId w:val="3"/>
        </w:numPr>
        <w:tabs>
          <w:tab w:val="left" w:pos="1276"/>
        </w:tabs>
        <w:spacing w:before="38"/>
        <w:ind w:left="1276" w:hanging="566"/>
        <w:rPr>
          <w:sz w:val="24"/>
        </w:rPr>
      </w:pPr>
      <w:r>
        <w:rPr>
          <w:sz w:val="24"/>
        </w:rPr>
        <w:t xml:space="preserve">Стол </w:t>
      </w:r>
      <w:r>
        <w:rPr>
          <w:spacing w:val="-2"/>
          <w:sz w:val="24"/>
        </w:rPr>
        <w:t>рабо</w:t>
      </w:r>
      <w:r>
        <w:rPr>
          <w:spacing w:val="-2"/>
          <w:sz w:val="24"/>
        </w:rPr>
        <w:t>чий</w:t>
      </w:r>
    </w:p>
    <w:p w:rsidR="00F13448" w:rsidRDefault="0016042E">
      <w:pPr>
        <w:pStyle w:val="a4"/>
        <w:numPr>
          <w:ilvl w:val="0"/>
          <w:numId w:val="3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приборов</w:t>
      </w:r>
    </w:p>
    <w:p w:rsidR="00F13448" w:rsidRDefault="0016042E">
      <w:pPr>
        <w:pStyle w:val="a4"/>
        <w:numPr>
          <w:ilvl w:val="0"/>
          <w:numId w:val="3"/>
        </w:numPr>
        <w:tabs>
          <w:tab w:val="left" w:pos="1276"/>
        </w:tabs>
        <w:spacing w:before="42"/>
        <w:ind w:left="1276" w:hanging="566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F13448" w:rsidRDefault="0016042E">
      <w:pPr>
        <w:pStyle w:val="a4"/>
        <w:numPr>
          <w:ilvl w:val="0"/>
          <w:numId w:val="3"/>
        </w:numPr>
        <w:tabs>
          <w:tab w:val="left" w:pos="1276"/>
        </w:tabs>
        <w:spacing w:before="40"/>
        <w:ind w:left="1276" w:hanging="566"/>
        <w:rPr>
          <w:sz w:val="24"/>
        </w:rPr>
      </w:pPr>
      <w:r>
        <w:rPr>
          <w:sz w:val="24"/>
        </w:rPr>
        <w:t>Наземный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F13448" w:rsidRDefault="0016042E">
      <w:pPr>
        <w:pStyle w:val="a4"/>
        <w:numPr>
          <w:ilvl w:val="0"/>
          <w:numId w:val="3"/>
        </w:numPr>
        <w:tabs>
          <w:tab w:val="left" w:pos="1276"/>
        </w:tabs>
        <w:spacing w:before="44"/>
        <w:ind w:left="1276" w:hanging="566"/>
        <w:rPr>
          <w:sz w:val="24"/>
        </w:rPr>
      </w:pPr>
      <w:r>
        <w:rPr>
          <w:sz w:val="24"/>
        </w:rPr>
        <w:t>Полезная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F13448" w:rsidRDefault="0016042E">
      <w:pPr>
        <w:pStyle w:val="a4"/>
        <w:numPr>
          <w:ilvl w:val="0"/>
          <w:numId w:val="3"/>
        </w:numPr>
        <w:tabs>
          <w:tab w:val="left" w:pos="1276"/>
        </w:tabs>
        <w:spacing w:before="40"/>
        <w:ind w:left="1276" w:hanging="566"/>
        <w:rPr>
          <w:sz w:val="24"/>
        </w:rPr>
      </w:pPr>
      <w:r>
        <w:rPr>
          <w:sz w:val="24"/>
        </w:rPr>
        <w:t>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БВС,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предприятии.</w:t>
      </w:r>
    </w:p>
    <w:p w:rsidR="00F13448" w:rsidRDefault="00F13448">
      <w:pPr>
        <w:pStyle w:val="a3"/>
        <w:spacing w:before="82"/>
      </w:pPr>
    </w:p>
    <w:p w:rsidR="00F13448" w:rsidRDefault="0016042E">
      <w:pPr>
        <w:pStyle w:val="a3"/>
        <w:ind w:left="710"/>
      </w:pPr>
      <w:r>
        <w:t>Оборудование</w:t>
      </w:r>
      <w:r>
        <w:rPr>
          <w:spacing w:val="-5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rPr>
          <w:spacing w:val="-2"/>
        </w:rPr>
        <w:t>лаборатории:</w:t>
      </w:r>
    </w:p>
    <w:p w:rsidR="00F13448" w:rsidRDefault="0016042E">
      <w:pPr>
        <w:pStyle w:val="a4"/>
        <w:numPr>
          <w:ilvl w:val="0"/>
          <w:numId w:val="4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pacing w:val="-2"/>
          <w:sz w:val="24"/>
        </w:rPr>
        <w:t>Ноутбук</w:t>
      </w:r>
    </w:p>
    <w:p w:rsidR="00F13448" w:rsidRDefault="0016042E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pacing w:val="-2"/>
          <w:sz w:val="24"/>
        </w:rPr>
        <w:t>Лампа</w:t>
      </w:r>
    </w:p>
    <w:p w:rsidR="00F13448" w:rsidRDefault="0016042E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Кресло</w:t>
      </w:r>
      <w:r>
        <w:rPr>
          <w:spacing w:val="-2"/>
          <w:sz w:val="24"/>
        </w:rPr>
        <w:t xml:space="preserve"> рабочее</w:t>
      </w:r>
    </w:p>
    <w:p w:rsidR="00F13448" w:rsidRDefault="0016042E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Увеличительная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линза.</w:t>
      </w:r>
    </w:p>
    <w:p w:rsidR="00F13448" w:rsidRDefault="00F13448">
      <w:pPr>
        <w:pStyle w:val="a3"/>
        <w:spacing w:before="88"/>
      </w:pPr>
    </w:p>
    <w:p w:rsidR="00F13448" w:rsidRDefault="0016042E">
      <w:pPr>
        <w:pStyle w:val="2"/>
        <w:numPr>
          <w:ilvl w:val="1"/>
          <w:numId w:val="4"/>
        </w:numPr>
        <w:tabs>
          <w:tab w:val="left" w:pos="1271"/>
        </w:tabs>
        <w:spacing w:before="1" w:line="360" w:lineRule="auto"/>
        <w:ind w:right="714" w:firstLine="708"/>
        <w:jc w:val="both"/>
      </w:pPr>
      <w:r>
        <w:t xml:space="preserve">Учебно-методическое и информационное обеспечение профессионального </w:t>
      </w:r>
      <w:r>
        <w:rPr>
          <w:spacing w:val="-2"/>
        </w:rPr>
        <w:t>модуля</w:t>
      </w:r>
    </w:p>
    <w:p w:rsidR="00F13448" w:rsidRDefault="0016042E">
      <w:pPr>
        <w:ind w:left="710"/>
        <w:jc w:val="both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564"/>
        </w:tabs>
        <w:spacing w:before="130"/>
        <w:ind w:right="708" w:firstLine="707"/>
        <w:jc w:val="both"/>
        <w:rPr>
          <w:sz w:val="24"/>
        </w:rPr>
      </w:pPr>
      <w:r>
        <w:rPr>
          <w:sz w:val="24"/>
        </w:rPr>
        <w:t xml:space="preserve">"Воздушный кодекс Российской Федерации" от 19.03.1997 N 60-ФЗ (ред. от 08.06.2020) (с изм. и доп., вступ. в силу с </w:t>
      </w:r>
      <w:r>
        <w:rPr>
          <w:sz w:val="24"/>
        </w:rPr>
        <w:t>01.01.2021)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733"/>
        </w:tabs>
        <w:ind w:right="709" w:firstLine="851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</w:t>
      </w:r>
      <w:r>
        <w:rPr>
          <w:spacing w:val="-2"/>
          <w:sz w:val="24"/>
        </w:rPr>
        <w:t>Федерации"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700"/>
        </w:tabs>
        <w:ind w:right="713" w:firstLine="851"/>
        <w:jc w:val="both"/>
        <w:rPr>
          <w:sz w:val="24"/>
        </w:rPr>
      </w:pPr>
      <w:r>
        <w:rPr>
          <w:sz w:val="24"/>
        </w:rPr>
        <w:t>"Кодекс Российской Федерации об административных правонарушениях" от 30.12.20</w:t>
      </w:r>
      <w:r>
        <w:rPr>
          <w:sz w:val="24"/>
        </w:rPr>
        <w:t>01 N 195-ФЗ (ред. от 20.04.2021)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698"/>
        </w:tabs>
        <w:ind w:right="705" w:firstLine="851"/>
        <w:jc w:val="both"/>
        <w:rPr>
          <w:sz w:val="24"/>
        </w:rPr>
      </w:pPr>
      <w:r>
        <w:rPr>
          <w:sz w:val="24"/>
        </w:rPr>
        <w:t>"Уголовный кодекс Российской Федерации" от 13.06.1996 N 63-ФЗ (ред. от 05.04.2021, с изм. от 08.04.2021)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700"/>
        </w:tabs>
        <w:ind w:right="713" w:firstLine="851"/>
        <w:jc w:val="both"/>
        <w:rPr>
          <w:sz w:val="24"/>
        </w:rPr>
      </w:pPr>
      <w:r>
        <w:rPr>
          <w:sz w:val="24"/>
        </w:rPr>
        <w:t>Кудряков С.А., ред. Беспилотные авиационные системы. Общие сведения и основы эксплуатации. Санкт-Петербург, Свое издат</w:t>
      </w:r>
      <w:r>
        <w:rPr>
          <w:sz w:val="24"/>
        </w:rPr>
        <w:t>ельство, 2020, 121 с.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767"/>
        </w:tabs>
        <w:spacing w:before="1"/>
        <w:ind w:right="713" w:firstLine="851"/>
        <w:jc w:val="both"/>
        <w:rPr>
          <w:sz w:val="24"/>
        </w:rPr>
      </w:pPr>
      <w:r>
        <w:rPr>
          <w:sz w:val="24"/>
        </w:rPr>
        <w:t xml:space="preserve">Гребенников А.Г., </w:t>
      </w:r>
      <w:proofErr w:type="spellStart"/>
      <w:r>
        <w:rPr>
          <w:sz w:val="24"/>
        </w:rPr>
        <w:t>Мялица</w:t>
      </w:r>
      <w:proofErr w:type="spellEnd"/>
      <w:r>
        <w:rPr>
          <w:sz w:val="24"/>
        </w:rPr>
        <w:t xml:space="preserve"> А.К., </w:t>
      </w:r>
      <w:proofErr w:type="spellStart"/>
      <w:r>
        <w:rPr>
          <w:sz w:val="24"/>
        </w:rPr>
        <w:t>Парфенюк</w:t>
      </w:r>
      <w:proofErr w:type="spellEnd"/>
      <w:r>
        <w:rPr>
          <w:sz w:val="24"/>
        </w:rPr>
        <w:t xml:space="preserve"> В.В. и др. Общие виды и характеристики беспилотных летательных аппаратов / ОИЦ «Академия», 2021 (6-ое изд.)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679"/>
        </w:tabs>
        <w:ind w:right="710" w:firstLine="851"/>
        <w:jc w:val="both"/>
        <w:rPr>
          <w:sz w:val="24"/>
        </w:rPr>
      </w:pPr>
      <w:r>
        <w:rPr>
          <w:sz w:val="24"/>
        </w:rPr>
        <w:t>Завалов О.А. Современные винтокрылые беспилотные летательные аппараты: учебное пособие</w:t>
      </w:r>
      <w:r>
        <w:rPr>
          <w:sz w:val="24"/>
        </w:rPr>
        <w:t xml:space="preserve"> / ОИЦ «Академия», 2020 (6-ое изд.)</w:t>
      </w:r>
    </w:p>
    <w:p w:rsidR="00F13448" w:rsidRDefault="0016042E">
      <w:pPr>
        <w:pStyle w:val="a4"/>
        <w:numPr>
          <w:ilvl w:val="2"/>
          <w:numId w:val="4"/>
        </w:numPr>
        <w:tabs>
          <w:tab w:val="left" w:pos="1710"/>
        </w:tabs>
        <w:ind w:right="706" w:firstLine="851"/>
        <w:jc w:val="both"/>
        <w:rPr>
          <w:sz w:val="24"/>
        </w:rPr>
      </w:pPr>
      <w:r>
        <w:rPr>
          <w:sz w:val="24"/>
        </w:rPr>
        <w:t xml:space="preserve">Фетисов В. С., </w:t>
      </w:r>
      <w:proofErr w:type="spellStart"/>
      <w:r>
        <w:rPr>
          <w:sz w:val="24"/>
        </w:rPr>
        <w:t>Неугодникова</w:t>
      </w:r>
      <w:proofErr w:type="spellEnd"/>
      <w:r>
        <w:rPr>
          <w:sz w:val="24"/>
        </w:rPr>
        <w:t xml:space="preserve"> Л. М., В.В. </w:t>
      </w:r>
      <w:proofErr w:type="spellStart"/>
      <w:r>
        <w:rPr>
          <w:sz w:val="24"/>
        </w:rPr>
        <w:t>Адамовский</w:t>
      </w:r>
      <w:proofErr w:type="spellEnd"/>
      <w:r>
        <w:rPr>
          <w:sz w:val="24"/>
        </w:rPr>
        <w:t xml:space="preserve">, Р. А. Красноперов. Беспилотная авиация: терминология, классификация, современное состояние. / Под редакцией В. С. Фетисова, Уфа: ФОТОН, 2020. – 217 с. - (Научное издание) - ISBN 978-5- </w:t>
      </w:r>
      <w:r>
        <w:rPr>
          <w:spacing w:val="-2"/>
          <w:sz w:val="24"/>
        </w:rPr>
        <w:t>9903144-3-6</w:t>
      </w:r>
    </w:p>
    <w:p w:rsidR="00F13448" w:rsidRDefault="00F13448">
      <w:pPr>
        <w:pStyle w:val="a4"/>
        <w:jc w:val="both"/>
        <w:rPr>
          <w:sz w:val="24"/>
        </w:rPr>
        <w:sectPr w:rsidR="00F13448">
          <w:footerReference w:type="default" r:id="rId11"/>
          <w:pgSz w:w="11910" w:h="16840"/>
          <w:pgMar w:top="1040" w:right="141" w:bottom="1220" w:left="1133" w:header="0" w:footer="1033" w:gutter="0"/>
          <w:pgNumType w:start="10"/>
          <w:cols w:space="720"/>
        </w:sectPr>
      </w:pPr>
    </w:p>
    <w:p w:rsidR="00F13448" w:rsidRDefault="0016042E">
      <w:pPr>
        <w:pStyle w:val="2"/>
        <w:spacing w:before="73"/>
        <w:ind w:left="1421"/>
      </w:pPr>
      <w:r>
        <w:lastRenderedPageBreak/>
        <w:t>Дополнительная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</w:t>
      </w:r>
    </w:p>
    <w:p w:rsidR="00F13448" w:rsidRDefault="0016042E">
      <w:pPr>
        <w:pStyle w:val="a4"/>
        <w:numPr>
          <w:ilvl w:val="0"/>
          <w:numId w:val="5"/>
        </w:numPr>
        <w:tabs>
          <w:tab w:val="left" w:pos="1356"/>
        </w:tabs>
        <w:spacing w:before="195"/>
        <w:rPr>
          <w:sz w:val="24"/>
        </w:rPr>
      </w:pPr>
      <w:r>
        <w:rPr>
          <w:sz w:val="24"/>
        </w:rPr>
        <w:t>Инструкция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БВС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Voljet</w:t>
      </w:r>
      <w:proofErr w:type="spell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5PRO».</w:t>
      </w:r>
    </w:p>
    <w:p w:rsidR="00F13448" w:rsidRDefault="00F13448">
      <w:pPr>
        <w:pStyle w:val="a3"/>
        <w:spacing w:before="247"/>
      </w:pPr>
    </w:p>
    <w:p w:rsidR="00F13448" w:rsidRDefault="0016042E">
      <w:pPr>
        <w:pStyle w:val="2"/>
        <w:ind w:left="1421"/>
      </w:pPr>
      <w:r>
        <w:t>Интернет –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F13448" w:rsidRDefault="0016042E">
      <w:pPr>
        <w:pStyle w:val="a4"/>
        <w:numPr>
          <w:ilvl w:val="1"/>
          <w:numId w:val="5"/>
        </w:numPr>
        <w:tabs>
          <w:tab w:val="left" w:pos="1781"/>
        </w:tabs>
        <w:spacing w:before="238"/>
        <w:rPr>
          <w:sz w:val="24"/>
        </w:rPr>
      </w:pPr>
      <w:hyperlink r:id="rId12">
        <w:r>
          <w:rPr>
            <w:color w:val="0000FF"/>
            <w:spacing w:val="-2"/>
            <w:sz w:val="24"/>
            <w:u w:val="single" w:color="0000FF"/>
          </w:rPr>
          <w:t>http://www.bp-</w:t>
        </w:r>
        <w:r>
          <w:rPr>
            <w:color w:val="0000FF"/>
            <w:spacing w:val="-4"/>
            <w:sz w:val="24"/>
            <w:u w:val="single" w:color="0000FF"/>
          </w:rPr>
          <w:t>la.ru</w:t>
        </w:r>
      </w:hyperlink>
    </w:p>
    <w:p w:rsidR="00F13448" w:rsidRDefault="0016042E">
      <w:pPr>
        <w:pStyle w:val="a4"/>
        <w:numPr>
          <w:ilvl w:val="1"/>
          <w:numId w:val="5"/>
        </w:numPr>
        <w:tabs>
          <w:tab w:val="left" w:pos="1781"/>
        </w:tabs>
        <w:spacing w:before="41"/>
        <w:rPr>
          <w:sz w:val="24"/>
        </w:rPr>
      </w:pPr>
      <w:hyperlink r:id="rId13">
        <w:r>
          <w:rPr>
            <w:color w:val="0000FF"/>
            <w:spacing w:val="-2"/>
            <w:sz w:val="24"/>
            <w:u w:val="single" w:color="0000FF"/>
          </w:rPr>
          <w:t>http://www.ruvsa.com/catalog</w:t>
        </w:r>
      </w:hyperlink>
    </w:p>
    <w:p w:rsidR="00F13448" w:rsidRDefault="0016042E">
      <w:pPr>
        <w:pStyle w:val="a4"/>
        <w:numPr>
          <w:ilvl w:val="1"/>
          <w:numId w:val="5"/>
        </w:numPr>
        <w:tabs>
          <w:tab w:val="left" w:pos="1781"/>
        </w:tabs>
        <w:spacing w:before="41"/>
        <w:rPr>
          <w:sz w:val="24"/>
        </w:rPr>
      </w:pPr>
      <w:hyperlink r:id="rId14">
        <w:r>
          <w:rPr>
            <w:color w:val="0000FF"/>
            <w:spacing w:val="-2"/>
            <w:sz w:val="24"/>
            <w:u w:val="single" w:color="0000FF"/>
          </w:rPr>
          <w:t>https://topwar.ru/137169-otechestvennaya-bespilotnaya-aviaciya-chast-1.html</w:t>
        </w:r>
      </w:hyperlink>
    </w:p>
    <w:p w:rsidR="00F13448" w:rsidRPr="0016042E" w:rsidRDefault="0016042E">
      <w:pPr>
        <w:pStyle w:val="a4"/>
        <w:numPr>
          <w:ilvl w:val="1"/>
          <w:numId w:val="5"/>
        </w:numPr>
        <w:tabs>
          <w:tab w:val="left" w:pos="1780"/>
        </w:tabs>
        <w:spacing w:before="43" w:line="276" w:lineRule="auto"/>
        <w:ind w:left="1780" w:right="2398"/>
        <w:rPr>
          <w:sz w:val="24"/>
          <w:lang w:val="en-US"/>
        </w:rPr>
      </w:pPr>
      <w:hyperlink r:id="rId15"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https://copter-space.gitbook.io/copter-space/obzor-programmnogo-</w:t>
        </w:r>
      </w:hyperlink>
      <w:r w:rsidRPr="0016042E">
        <w:rPr>
          <w:color w:val="0000FF"/>
          <w:spacing w:val="-2"/>
          <w:sz w:val="24"/>
          <w:lang w:val="en-US"/>
        </w:rPr>
        <w:t xml:space="preserve"> </w:t>
      </w:r>
      <w:hyperlink r:id="rId16">
        <w:proofErr w:type="spellStart"/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obespecheniya</w:t>
        </w:r>
        <w:proofErr w:type="spellEnd"/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/</w:t>
        </w:r>
        <w:proofErr w:type="spellStart"/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z</w:t>
        </w:r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agruzka-proshivki</w:t>
        </w:r>
        <w:proofErr w:type="spellEnd"/>
      </w:hyperlink>
    </w:p>
    <w:p w:rsidR="00F13448" w:rsidRPr="0016042E" w:rsidRDefault="0016042E">
      <w:pPr>
        <w:pStyle w:val="a4"/>
        <w:numPr>
          <w:ilvl w:val="1"/>
          <w:numId w:val="5"/>
        </w:numPr>
        <w:tabs>
          <w:tab w:val="left" w:pos="1780"/>
        </w:tabs>
        <w:spacing w:line="276" w:lineRule="auto"/>
        <w:ind w:left="1780" w:right="764"/>
        <w:rPr>
          <w:sz w:val="24"/>
          <w:lang w:val="en-US"/>
        </w:rPr>
      </w:pPr>
      <w:hyperlink r:id="rId17"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http://agtsys.imediatech.ru/storage/instructions/December2019/AQ2LRTfTZvQcyht</w:t>
        </w:r>
      </w:hyperlink>
      <w:r w:rsidRPr="0016042E">
        <w:rPr>
          <w:color w:val="0000FF"/>
          <w:spacing w:val="-2"/>
          <w:sz w:val="24"/>
          <w:lang w:val="en-US"/>
        </w:rPr>
        <w:t xml:space="preserve"> </w:t>
      </w:r>
      <w:hyperlink r:id="rId18"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EMPPh.pdf</w:t>
        </w:r>
      </w:hyperlink>
    </w:p>
    <w:p w:rsidR="00F13448" w:rsidRPr="0016042E" w:rsidRDefault="0016042E">
      <w:pPr>
        <w:pStyle w:val="a4"/>
        <w:numPr>
          <w:ilvl w:val="1"/>
          <w:numId w:val="5"/>
        </w:numPr>
        <w:tabs>
          <w:tab w:val="left" w:pos="1781"/>
        </w:tabs>
        <w:rPr>
          <w:sz w:val="24"/>
          <w:lang w:val="en-US"/>
        </w:rPr>
      </w:pPr>
      <w:hyperlink r:id="rId19">
        <w:r w:rsidRPr="0016042E">
          <w:rPr>
            <w:color w:val="0000FF"/>
            <w:spacing w:val="-2"/>
            <w:sz w:val="24"/>
            <w:u w:val="single" w:color="0000FF"/>
            <w:lang w:val="en-US"/>
          </w:rPr>
          <w:t>https://pilothub.ru/news/dji-go-</w:t>
        </w:r>
        <w:r w:rsidRPr="0016042E">
          <w:rPr>
            <w:color w:val="0000FF"/>
            <w:spacing w:val="-10"/>
            <w:sz w:val="24"/>
            <w:u w:val="single" w:color="0000FF"/>
            <w:lang w:val="en-US"/>
          </w:rPr>
          <w:t>4</w:t>
        </w:r>
      </w:hyperlink>
    </w:p>
    <w:p w:rsidR="00F13448" w:rsidRPr="0016042E" w:rsidRDefault="00F13448">
      <w:pPr>
        <w:pStyle w:val="a3"/>
        <w:spacing w:before="228"/>
        <w:rPr>
          <w:lang w:val="en-US"/>
        </w:rPr>
      </w:pPr>
    </w:p>
    <w:p w:rsidR="00F13448" w:rsidRDefault="0016042E">
      <w:pPr>
        <w:pStyle w:val="2"/>
        <w:spacing w:before="1"/>
      </w:pPr>
      <w:r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F13448" w:rsidRDefault="0016042E">
      <w:pPr>
        <w:pStyle w:val="a4"/>
        <w:numPr>
          <w:ilvl w:val="1"/>
          <w:numId w:val="4"/>
        </w:numPr>
        <w:tabs>
          <w:tab w:val="left" w:pos="1130"/>
        </w:tabs>
        <w:spacing w:before="136"/>
        <w:ind w:left="1130" w:hanging="420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</w:t>
      </w:r>
      <w:r>
        <w:rPr>
          <w:b/>
          <w:sz w:val="24"/>
        </w:rPr>
        <w:t>роведению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практики.</w:t>
      </w:r>
    </w:p>
    <w:p w:rsidR="00F13448" w:rsidRDefault="0016042E">
      <w:pPr>
        <w:pStyle w:val="a3"/>
        <w:spacing w:before="135"/>
        <w:ind w:left="710"/>
      </w:pPr>
      <w:r>
        <w:t>Производственная</w:t>
      </w:r>
      <w:r>
        <w:rPr>
          <w:spacing w:val="-5"/>
        </w:rPr>
        <w:t xml:space="preserve"> </w:t>
      </w:r>
      <w:r>
        <w:t>практика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4"/>
        </w:rPr>
        <w:t xml:space="preserve"> </w:t>
      </w:r>
      <w:r>
        <w:t>предприятий,</w:t>
      </w:r>
      <w:r>
        <w:rPr>
          <w:spacing w:val="-5"/>
        </w:rPr>
        <w:t xml:space="preserve"> </w:t>
      </w:r>
      <w:r>
        <w:t>эксплуатирующих</w:t>
      </w:r>
      <w:r>
        <w:rPr>
          <w:spacing w:val="-2"/>
        </w:rPr>
        <w:t xml:space="preserve"> </w:t>
      </w:r>
      <w:r>
        <w:rPr>
          <w:spacing w:val="-4"/>
        </w:rPr>
        <w:t>БВС.</w:t>
      </w:r>
    </w:p>
    <w:p w:rsidR="00F13448" w:rsidRDefault="0016042E">
      <w:pPr>
        <w:pStyle w:val="a3"/>
        <w:spacing w:before="41" w:line="276" w:lineRule="auto"/>
        <w:ind w:left="2" w:firstLine="708"/>
      </w:pPr>
      <w:r>
        <w:t>Прохождение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готовит</w:t>
      </w:r>
      <w:r>
        <w:rPr>
          <w:spacing w:val="-5"/>
        </w:rPr>
        <w:t xml:space="preserve"> </w:t>
      </w:r>
      <w:r>
        <w:t>студентов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освоению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навыков эксплуатации БВС.</w:t>
      </w:r>
    </w:p>
    <w:p w:rsidR="00F13448" w:rsidRDefault="0016042E">
      <w:pPr>
        <w:pStyle w:val="a3"/>
        <w:spacing w:line="276" w:lineRule="auto"/>
        <w:ind w:left="2" w:right="321" w:firstLine="708"/>
      </w:pPr>
      <w:r>
        <w:t xml:space="preserve">За период производственной практики обучающемуся </w:t>
      </w:r>
      <w:r>
        <w:t>студенту необходимо выполнить индивидуальное</w:t>
      </w:r>
      <w:r>
        <w:rPr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подготовить</w:t>
      </w:r>
      <w:r>
        <w:rPr>
          <w:spacing w:val="-5"/>
        </w:rPr>
        <w:t xml:space="preserve"> </w:t>
      </w:r>
      <w:r>
        <w:t>исходный</w:t>
      </w:r>
      <w:r>
        <w:rPr>
          <w:spacing w:val="-6"/>
        </w:rPr>
        <w:t xml:space="preserve"> </w:t>
      </w:r>
      <w:r>
        <w:t>материал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выпускных</w:t>
      </w:r>
      <w:r>
        <w:rPr>
          <w:spacing w:val="-4"/>
        </w:rPr>
        <w:t xml:space="preserve"> </w:t>
      </w:r>
      <w:r>
        <w:t xml:space="preserve">квалификационных работ. В ходе практики каждый студент ведёт дневник, в котором отражается </w:t>
      </w:r>
      <w:proofErr w:type="gramStart"/>
      <w:r>
        <w:t>проделанная</w:t>
      </w:r>
      <w:proofErr w:type="gramEnd"/>
    </w:p>
    <w:p w:rsidR="00F13448" w:rsidRDefault="0016042E">
      <w:pPr>
        <w:pStyle w:val="a3"/>
        <w:spacing w:line="276" w:lineRule="auto"/>
        <w:ind w:left="2" w:right="321"/>
      </w:pPr>
      <w:r>
        <w:t>работа в строгом соответствии с заданием на прохождени</w:t>
      </w:r>
      <w:r>
        <w:t>е практики. Составление отчёта осуществляется в период всей практики, а редактирование и окончательное оформление в последние два дня производственной практики. При подготовке отчёта студенту следует использовать дневник практики, предварительно подобрав р</w:t>
      </w:r>
      <w:r>
        <w:t>азличные литературные, периодические,</w:t>
      </w:r>
      <w:r>
        <w:rPr>
          <w:spacing w:val="-5"/>
        </w:rPr>
        <w:t xml:space="preserve"> </w:t>
      </w:r>
      <w:r>
        <w:t>нормативные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источники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материалы,</w:t>
      </w:r>
      <w:r>
        <w:rPr>
          <w:spacing w:val="-5"/>
        </w:rPr>
        <w:t xml:space="preserve"> </w:t>
      </w:r>
      <w:r>
        <w:t>систематизируя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обобщая необходимую для конкретных разделов информацию.</w:t>
      </w:r>
    </w:p>
    <w:p w:rsidR="00F13448" w:rsidRDefault="00F13448">
      <w:pPr>
        <w:pStyle w:val="a3"/>
        <w:spacing w:before="142"/>
      </w:pPr>
    </w:p>
    <w:p w:rsidR="00F13448" w:rsidRDefault="0016042E">
      <w:pPr>
        <w:pStyle w:val="2"/>
        <w:numPr>
          <w:ilvl w:val="1"/>
          <w:numId w:val="4"/>
        </w:numPr>
        <w:tabs>
          <w:tab w:val="left" w:pos="1130"/>
        </w:tabs>
        <w:spacing w:before="1"/>
        <w:ind w:left="1130" w:hanging="420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2"/>
        </w:rPr>
        <w:t xml:space="preserve"> практики</w:t>
      </w:r>
    </w:p>
    <w:p w:rsidR="00F13448" w:rsidRDefault="0016042E">
      <w:pPr>
        <w:pStyle w:val="a3"/>
        <w:spacing w:before="132" w:line="278" w:lineRule="auto"/>
        <w:ind w:left="2" w:firstLine="708"/>
      </w:pPr>
      <w:r>
        <w:t>Требования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квалификации</w:t>
      </w:r>
      <w:r>
        <w:rPr>
          <w:spacing w:val="80"/>
        </w:rPr>
        <w:t xml:space="preserve"> </w:t>
      </w:r>
      <w:r>
        <w:t>педагогических</w:t>
      </w:r>
      <w:r>
        <w:rPr>
          <w:spacing w:val="80"/>
        </w:rPr>
        <w:t xml:space="preserve"> </w:t>
      </w:r>
      <w:r>
        <w:t>кадров,</w:t>
      </w:r>
      <w:r>
        <w:rPr>
          <w:spacing w:val="80"/>
        </w:rPr>
        <w:t xml:space="preserve"> </w:t>
      </w:r>
      <w:r>
        <w:t>осуществляющих</w:t>
      </w:r>
      <w:r>
        <w:rPr>
          <w:spacing w:val="80"/>
        </w:rPr>
        <w:t xml:space="preserve"> </w:t>
      </w:r>
      <w:r>
        <w:t xml:space="preserve">проведение </w:t>
      </w:r>
      <w:r>
        <w:rPr>
          <w:spacing w:val="-2"/>
        </w:rPr>
        <w:t>практики:</w:t>
      </w:r>
    </w:p>
    <w:p w:rsidR="00F13448" w:rsidRDefault="0016042E">
      <w:pPr>
        <w:pStyle w:val="a3"/>
        <w:spacing w:line="272" w:lineRule="exact"/>
        <w:ind w:left="710"/>
      </w:pPr>
      <w:r>
        <w:t>Работники</w:t>
      </w:r>
      <w:r>
        <w:rPr>
          <w:spacing w:val="-8"/>
        </w:rPr>
        <w:t xml:space="preserve"> </w:t>
      </w:r>
      <w:r>
        <w:t>предприятия:</w:t>
      </w:r>
      <w:r>
        <w:rPr>
          <w:spacing w:val="-3"/>
        </w:rPr>
        <w:t xml:space="preserve"> </w:t>
      </w:r>
      <w:r>
        <w:t>высшее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среднее</w:t>
      </w:r>
      <w:r>
        <w:rPr>
          <w:spacing w:val="-2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rPr>
          <w:spacing w:val="-2"/>
        </w:rPr>
        <w:t>образование.</w:t>
      </w:r>
    </w:p>
    <w:p w:rsidR="00F13448" w:rsidRDefault="00F13448">
      <w:pPr>
        <w:pStyle w:val="a3"/>
        <w:spacing w:line="272" w:lineRule="exact"/>
        <w:sectPr w:rsidR="00F13448">
          <w:pgSz w:w="11910" w:h="16840"/>
          <w:pgMar w:top="1040" w:right="141" w:bottom="1240" w:left="1133" w:header="0" w:footer="1033" w:gutter="0"/>
          <w:cols w:space="720"/>
        </w:sectPr>
      </w:pPr>
    </w:p>
    <w:p w:rsidR="00F13448" w:rsidRDefault="0016042E">
      <w:pPr>
        <w:pStyle w:val="a4"/>
        <w:numPr>
          <w:ilvl w:val="0"/>
          <w:numId w:val="4"/>
        </w:numPr>
        <w:tabs>
          <w:tab w:val="left" w:pos="1276"/>
        </w:tabs>
        <w:spacing w:before="73"/>
        <w:ind w:left="1276" w:hanging="56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F13448" w:rsidRDefault="00F13448">
      <w:pPr>
        <w:pStyle w:val="a3"/>
        <w:spacing w:before="13" w:after="1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8"/>
        <w:gridCol w:w="2545"/>
      </w:tblGrid>
      <w:tr w:rsidR="00F13448">
        <w:trPr>
          <w:trHeight w:val="552"/>
        </w:trPr>
        <w:tc>
          <w:tcPr>
            <w:tcW w:w="8068" w:type="dxa"/>
          </w:tcPr>
          <w:p w:rsidR="00F13448" w:rsidRDefault="0016042E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F13448" w:rsidRDefault="0016042E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F13448" w:rsidRDefault="0016042E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методы</w:t>
            </w:r>
          </w:p>
          <w:p w:rsidR="00F13448" w:rsidRDefault="0016042E">
            <w:pPr>
              <w:pStyle w:val="TableParagraph"/>
              <w:spacing w:line="264" w:lineRule="exact"/>
              <w:ind w:left="312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F13448">
        <w:trPr>
          <w:trHeight w:val="592"/>
        </w:trPr>
        <w:tc>
          <w:tcPr>
            <w:tcW w:w="8068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proofErr w:type="gramStart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предполетную подготовку беспилотных воздушных судов самолетного типа.</w:t>
            </w:r>
          </w:p>
        </w:tc>
        <w:tc>
          <w:tcPr>
            <w:tcW w:w="2545" w:type="dxa"/>
            <w:vMerge w:val="restart"/>
          </w:tcPr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spacing w:before="181"/>
              <w:ind w:left="0"/>
              <w:rPr>
                <w:b/>
                <w:sz w:val="24"/>
              </w:rPr>
            </w:pPr>
          </w:p>
          <w:p w:rsidR="00F13448" w:rsidRDefault="0016042E">
            <w:pPr>
              <w:pStyle w:val="TableParagraph"/>
              <w:ind w:left="32" w:right="2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F13448" w:rsidRDefault="0016042E">
            <w:pPr>
              <w:pStyle w:val="TableParagraph"/>
              <w:ind w:left="36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F13448">
        <w:trPr>
          <w:trHeight w:val="830"/>
        </w:trPr>
        <w:tc>
          <w:tcPr>
            <w:tcW w:w="8068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</w:t>
            </w:r>
            <w:proofErr w:type="gram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судов самолетного типа, в том числе в особых условиях и особых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случаях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полете.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7"/>
        </w:trPr>
        <w:tc>
          <w:tcPr>
            <w:tcW w:w="8068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z w:val="24"/>
              </w:rPr>
              <w:t xml:space="preserve"> воздушным движением при организации и выполнении полетов и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авиационных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7"/>
        </w:trPr>
        <w:tc>
          <w:tcPr>
            <w:tcW w:w="8068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технические неисправности исполнительных механизмов и устройств беспилотных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8"/>
        </w:trPr>
        <w:tc>
          <w:tcPr>
            <w:tcW w:w="8068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</w:t>
            </w:r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отказов,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судов самолетного типа.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7"/>
        </w:trPr>
        <w:tc>
          <w:tcPr>
            <w:tcW w:w="8068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Федерации,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(инструкций)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551"/>
        </w:trPr>
        <w:tc>
          <w:tcPr>
            <w:tcW w:w="8068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хранение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</w:tbl>
    <w:p w:rsidR="00F13448" w:rsidRDefault="00F13448">
      <w:pPr>
        <w:pStyle w:val="a3"/>
        <w:spacing w:before="79" w:after="1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6"/>
        <w:gridCol w:w="2554"/>
      </w:tblGrid>
      <w:tr w:rsidR="00F13448">
        <w:trPr>
          <w:trHeight w:val="635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(освоенные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54" w:type="dxa"/>
          </w:tcPr>
          <w:p w:rsidR="00F13448" w:rsidRDefault="0016042E">
            <w:pPr>
              <w:pStyle w:val="TableParagraph"/>
              <w:spacing w:line="270" w:lineRule="exact"/>
              <w:ind w:left="39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методы</w:t>
            </w:r>
          </w:p>
          <w:p w:rsidR="00F13448" w:rsidRDefault="0016042E">
            <w:pPr>
              <w:pStyle w:val="TableParagraph"/>
              <w:spacing w:before="41"/>
              <w:ind w:left="317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F13448">
        <w:trPr>
          <w:trHeight w:val="551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деятельности,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2554" w:type="dxa"/>
            <w:vMerge w:val="restart"/>
          </w:tcPr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ind w:left="0"/>
              <w:rPr>
                <w:b/>
                <w:sz w:val="24"/>
              </w:rPr>
            </w:pPr>
          </w:p>
          <w:p w:rsidR="00F13448" w:rsidRDefault="00F13448">
            <w:pPr>
              <w:pStyle w:val="TableParagraph"/>
              <w:spacing w:before="88"/>
              <w:ind w:left="0"/>
              <w:rPr>
                <w:b/>
                <w:sz w:val="24"/>
              </w:rPr>
            </w:pPr>
          </w:p>
          <w:p w:rsidR="00F13448" w:rsidRDefault="0016042E">
            <w:pPr>
              <w:pStyle w:val="TableParagraph"/>
              <w:spacing w:line="276" w:lineRule="auto"/>
              <w:ind w:left="37" w:right="27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F13448" w:rsidRDefault="0016042E">
            <w:pPr>
              <w:pStyle w:val="TableParagraph"/>
              <w:spacing w:before="1" w:line="276" w:lineRule="auto"/>
              <w:ind w:left="37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F13448">
        <w:trPr>
          <w:trHeight w:val="827"/>
        </w:trPr>
        <w:tc>
          <w:tcPr>
            <w:tcW w:w="8046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интерпретации информации и </w:t>
            </w:r>
            <w:r>
              <w:rPr>
                <w:sz w:val="24"/>
              </w:rPr>
              <w:t>информационные технологии для выполнения задач</w:t>
            </w:r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1103"/>
        </w:trPr>
        <w:tc>
          <w:tcPr>
            <w:tcW w:w="8046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личностное развитие, предпринимательскую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275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5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7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</w:t>
            </w:r>
            <w:r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1104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демонстрировать</w:t>
            </w:r>
          </w:p>
          <w:p w:rsidR="00F13448" w:rsidRDefault="00160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осознанное 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российских духовно-</w:t>
            </w:r>
            <w:proofErr w:type="spellStart"/>
            <w:r>
              <w:rPr>
                <w:sz w:val="24"/>
              </w:rPr>
              <w:t>нравс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межре</w:t>
            </w:r>
            <w:proofErr w:type="spellEnd"/>
            <w:r>
              <w:rPr>
                <w:sz w:val="24"/>
              </w:rPr>
              <w:t>-</w:t>
            </w:r>
          </w:p>
          <w:p w:rsidR="00F13448" w:rsidRDefault="0016042E">
            <w:pPr>
              <w:pStyle w:val="TableParagraph"/>
              <w:spacing w:line="264" w:lineRule="exact"/>
              <w:ind w:right="-58"/>
              <w:rPr>
                <w:sz w:val="24"/>
              </w:rPr>
            </w:pPr>
            <w:proofErr w:type="spellStart"/>
            <w:r>
              <w:rPr>
                <w:sz w:val="24"/>
              </w:rPr>
              <w:t>лигиозных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7"/>
        </w:trPr>
        <w:tc>
          <w:tcPr>
            <w:tcW w:w="8046" w:type="dxa"/>
          </w:tcPr>
          <w:p w:rsidR="00F13448" w:rsidRDefault="0016042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 применять знания об изменении климата, принципы бережливого</w:t>
            </w:r>
          </w:p>
          <w:p w:rsidR="00F13448" w:rsidRDefault="0016042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829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3448" w:rsidRDefault="0016042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  <w:tr w:rsidR="00F13448">
        <w:trPr>
          <w:trHeight w:val="551"/>
        </w:trPr>
        <w:tc>
          <w:tcPr>
            <w:tcW w:w="8046" w:type="dxa"/>
          </w:tcPr>
          <w:p w:rsidR="00F13448" w:rsidRDefault="0016042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государственном</w:t>
            </w:r>
            <w:proofErr w:type="gramEnd"/>
          </w:p>
          <w:p w:rsidR="00F13448" w:rsidRDefault="0016042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13448" w:rsidRDefault="00F13448">
            <w:pPr>
              <w:rPr>
                <w:sz w:val="2"/>
                <w:szCs w:val="2"/>
              </w:rPr>
            </w:pPr>
          </w:p>
        </w:tc>
      </w:tr>
    </w:tbl>
    <w:p w:rsidR="00F13448" w:rsidRDefault="00F13448">
      <w:pPr>
        <w:rPr>
          <w:sz w:val="2"/>
          <w:szCs w:val="2"/>
        </w:rPr>
        <w:sectPr w:rsidR="00F13448">
          <w:pgSz w:w="11910" w:h="16840"/>
          <w:pgMar w:top="1040" w:right="141" w:bottom="1220" w:left="1133" w:header="0" w:footer="1033" w:gutter="0"/>
          <w:cols w:space="720"/>
        </w:sectPr>
      </w:pPr>
    </w:p>
    <w:p w:rsidR="00F13448" w:rsidRDefault="00F13448" w:rsidP="0016042E">
      <w:pPr>
        <w:pStyle w:val="a3"/>
        <w:spacing w:before="4"/>
        <w:rPr>
          <w:b/>
          <w:sz w:val="17"/>
        </w:rPr>
      </w:pPr>
    </w:p>
    <w:sectPr w:rsidR="00F13448">
      <w:pgSz w:w="11910" w:h="16840"/>
      <w:pgMar w:top="1920" w:right="141" w:bottom="1240" w:left="1133" w:header="0" w:footer="10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448" w:rsidRDefault="0016042E">
      <w:r>
        <w:separator/>
      </w:r>
    </w:p>
  </w:endnote>
  <w:endnote w:type="continuationSeparator" w:id="0">
    <w:p w:rsidR="00F13448" w:rsidRDefault="0016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48" w:rsidRDefault="0016042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6907530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448" w:rsidRDefault="0016042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9pt;margin-top:778.1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" filled="f" stroked="f">
              <v:textbox inset="0,0,0,0">
                <w:txbxContent>
                  <w:p w:rsidR="00F13448" w:rsidRDefault="0016042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48" w:rsidRDefault="00F13448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48" w:rsidRDefault="0016042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9880600</wp:posOffset>
              </wp:positionV>
              <wp:extent cx="241300" cy="19431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448" w:rsidRDefault="0016042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</w:instrText>
                          </w:r>
                          <w:r>
                            <w:rPr>
                              <w:spacing w:val="-5"/>
                            </w:rPr>
                            <w:instrText xml:space="preserve">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37.8pt;margin-top:778pt;width:19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" filled="f" stroked="f">
              <v:textbox inset="0,0,0,0">
                <w:txbxContent>
                  <w:p w:rsidR="00F13448" w:rsidRDefault="0016042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</w:instrText>
                    </w:r>
                    <w:r>
                      <w:rPr>
                        <w:spacing w:val="-5"/>
                      </w:rPr>
                      <w:instrText xml:space="preserve">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448" w:rsidRDefault="0016042E">
      <w:r>
        <w:separator/>
      </w:r>
    </w:p>
  </w:footnote>
  <w:footnote w:type="continuationSeparator" w:id="0">
    <w:p w:rsidR="00F13448" w:rsidRDefault="00160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3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36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" w:hanging="5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69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9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7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6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288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>
      <w:numFmt w:val="bullet"/>
      <w:lvlText w:val="-"/>
      <w:lvlJc w:val="left"/>
      <w:pPr>
        <w:ind w:left="2" w:hanging="15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006" w:hanging="15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13" w:hanging="1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1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1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1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1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2" w:hanging="156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09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78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8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3" w:hanging="420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15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5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0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6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1" w:hanging="56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13448"/>
    <w:rsid w:val="0016042E"/>
    <w:rsid w:val="00F13448"/>
    <w:rsid w:val="393F0145"/>
    <w:rsid w:val="6509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2" w:hanging="18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71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2" w:hanging="18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71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vsa.com/catalog" TargetMode="External"/><Relationship Id="rId18" Type="http://schemas.openxmlformats.org/officeDocument/2006/relationships/hyperlink" Target="http://agtsys.imediatech.ru/storage/instructions/December2019/AQ2LRTfTZvQcyhtEMPPh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p-la.ru/" TargetMode="External"/><Relationship Id="rId17" Type="http://schemas.openxmlformats.org/officeDocument/2006/relationships/hyperlink" Target="http://agtsys.imediatech.ru/storage/instructions/December2019/AQ2LRTfTZvQcyhtEMPPh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pter-space.gitbook.io/copter-space/obzor-programmnogo-obespecheniya/zagruzka-proshiv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opter-space.gitbook.io/copter-space/obzor-programmnogo-obespecheniya/zagruzka-proshivk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ilothub.ru/news/dji-go-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topwar.ru/137169-otechestvennaya-bespilotnaya-aviaciya-chast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абрамец сергей</cp:lastModifiedBy>
  <cp:revision>2</cp:revision>
  <dcterms:created xsi:type="dcterms:W3CDTF">2025-10-06T02:10:00Z</dcterms:created>
  <dcterms:modified xsi:type="dcterms:W3CDTF">2026-02-27T03:34:00Z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2A1A6113166F44BCBA53AE502A942D7B_12</vt:lpwstr>
  </property>
</Properties>
</file>